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C89" w:rsidRPr="009F3C89" w:rsidRDefault="009F3C89" w:rsidP="009F3C8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F3C8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9F3C89" w:rsidRPr="009F3C89" w:rsidRDefault="009F3C89" w:rsidP="009F3C8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游泳高男組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F3C89" w:rsidRPr="009F3C89" w:rsidTr="009F3C8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單位：斗六高中</w:t>
            </w:r>
          </w:p>
        </w:tc>
      </w:tr>
      <w:tr w:rsidR="009F3C89" w:rsidRPr="009F3C89" w:rsidTr="009F3C89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何岳霖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單位：虎尾高中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張哲毅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張哲瑋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李培誠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李驊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毅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柳俊瑋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梁宸豐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游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承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石子駿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鎧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倢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陳駿騰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楊曜銓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謝友人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宥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綱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單位：北港農工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王振儀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王振儀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單位：虎尾農工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劉東澄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單位：大德工商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周書宇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林冠廷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吳如雄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張晉嘉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林唐右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林明熠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單位：永年中學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簡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莨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宴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F3C8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9F3C89" w:rsidRPr="009F3C89" w:rsidRDefault="009F3C89" w:rsidP="009F3C8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游泳高女組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單位：虎尾高中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盧昕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妘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簡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沚怡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賴筱晴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金瑋婕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黃煒倫</w:t>
            </w: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單位：土庫商工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廖嘉芸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陳恩柔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單位：大德工商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黃奕臻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F3C8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9F3C89" w:rsidRPr="009F3C89" w:rsidRDefault="009F3C89" w:rsidP="009F3C8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游泳國男組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F3C89" w:rsidRPr="009F3C89" w:rsidTr="009F3C8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</w:tr>
      <w:tr w:rsidR="009F3C89" w:rsidRPr="009F3C89" w:rsidTr="009F3C89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廖冠榮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張宸瑋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林宗承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林承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宥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黃振瑋</w:t>
            </w:r>
          </w:p>
        </w:tc>
      </w:tr>
      <w:tr w:rsidR="009F3C89" w:rsidRPr="009F3C89" w:rsidTr="009F3C8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單位：永年中學</w:t>
            </w:r>
          </w:p>
        </w:tc>
      </w:tr>
      <w:tr w:rsidR="009F3C89" w:rsidRPr="009F3C89" w:rsidTr="009F3C89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劉岱宗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王冠智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陳麒帆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單位：揚子中學</w:t>
            </w:r>
          </w:p>
        </w:tc>
      </w:tr>
      <w:tr w:rsidR="009F3C89" w:rsidRPr="009F3C89" w:rsidTr="009F3C89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劉易齊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吳冺毅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沈志偉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單位：麥寮高中</w:t>
            </w:r>
          </w:p>
        </w:tc>
      </w:tr>
      <w:tr w:rsidR="009F3C89" w:rsidRPr="009F3C89" w:rsidTr="009F3C89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周順弦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單位：二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崙</w:t>
            </w:r>
            <w:proofErr w:type="gramEnd"/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國中</w:t>
            </w:r>
          </w:p>
        </w:tc>
      </w:tr>
      <w:tr w:rsidR="009F3C89" w:rsidRPr="009F3C89" w:rsidTr="009F3C89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廖品捷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單位：斗六國中</w:t>
            </w:r>
          </w:p>
        </w:tc>
      </w:tr>
      <w:tr w:rsidR="009F3C89" w:rsidRPr="009F3C89" w:rsidTr="009F3C89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張清雲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沈肱泓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蘇柏豪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賴敬哲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趙道中</w:t>
            </w:r>
          </w:p>
        </w:tc>
      </w:tr>
      <w:tr w:rsidR="009F3C89" w:rsidRPr="009F3C89" w:rsidTr="009F3C8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丁緯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誌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何弦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吳旭蓮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廖誼帆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淂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賢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李章豪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李育昕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林佳緯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林冠佑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林志家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林承寬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楊佳翰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譚丞傑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賴漢軒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關博允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悅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陳冠良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黃寬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瑀</w:t>
            </w:r>
            <w:proofErr w:type="gramEnd"/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鉦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翔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廖子騰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曾睿羿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林峰毅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梁詳里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楊凱文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蔡福義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蘇炳菘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許少祺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許衛齊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單位：西螺國中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黃乙倫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黃韋博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吳岱融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單位：建國國中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楊博淵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楊鎮嘉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蔡曜駿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魏畢臣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單位：台西國中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丁冠廷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吳昱翔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林哲羽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林建宅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單位：土庫國中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余政憲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李閔升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林詠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楊子慶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王得倫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陳宗龍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黃于哲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單位：林內國中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林晉融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樟</w:t>
            </w:r>
            <w:proofErr w:type="gramEnd"/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湖國中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呂秉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宬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莊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祐睿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F3C8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9F3C89" w:rsidRPr="009F3C89" w:rsidRDefault="009F3C89" w:rsidP="009F3C8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游泳國女組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102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F3C89" w:rsidRPr="009F3C89" w:rsidTr="009F3C8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</w:tr>
      <w:tr w:rsidR="009F3C89" w:rsidRPr="009F3C89" w:rsidTr="009F3C89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蕭之昀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陳維青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單位：揚子中學</w:t>
            </w:r>
          </w:p>
        </w:tc>
      </w:tr>
      <w:tr w:rsidR="009F3C89" w:rsidRPr="009F3C89" w:rsidTr="009F3C89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林子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嫆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謝佳木玄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單位：斗南高中</w:t>
            </w:r>
          </w:p>
        </w:tc>
      </w:tr>
      <w:tr w:rsidR="009F3C89" w:rsidRPr="009F3C89" w:rsidTr="009F3C89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潓臻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陳庭毓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單位：元長國中</w:t>
            </w:r>
          </w:p>
        </w:tc>
      </w:tr>
      <w:tr w:rsidR="009F3C89" w:rsidRPr="009F3C89" w:rsidTr="009F3C89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吳昱瑩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單位：斗六國中</w:t>
            </w:r>
          </w:p>
        </w:tc>
      </w:tr>
      <w:tr w:rsidR="009F3C89" w:rsidRPr="009F3C89" w:rsidTr="009F3C89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高欣妤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何品萱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周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邑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濃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康瑄庭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廖婉婷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張嘉芳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張舒婷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李嘉蔚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李沛沂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林儀芳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林安君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林宜萱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林林玉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林芷瑩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沈吟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鞠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游紀慈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莊佩穎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董道晨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蔡卓霖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蔡昀伶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蔡昀珊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譚玉婕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賴喬屏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邱筱恬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陳亮君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陳品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陳婕昀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黃佳倫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黃佳燕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廖偵妤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許少彤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許庭瑜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陳孟涵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陳品沂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單位：建國國中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綵羚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單位：土庫國中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曾清心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洪子淳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單位：林內國中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林昱欣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單位：東仁國中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林宜臻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林心宇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F3C8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9F3C89" w:rsidRPr="009F3C89" w:rsidRDefault="009F3C89" w:rsidP="009F3C8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游泳國小男生高年級組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F3C89" w:rsidRPr="009F3C89" w:rsidTr="009F3C8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單位：鎮東國小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劉秉碩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張友維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張友綸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曾韋哲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杜明奇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林毅信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王家卿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蔡育成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許漢升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許瀚升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賴承威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趙道元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鄭智元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陳學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宥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溝壩國小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劉哲維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洪茂芪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劉川楓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塗政哲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許家豪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黃羿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菖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廖泰榮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林承昱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林梓閎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游杰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勳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郭育誠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單位：公誠國小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何奕慶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張耀丞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王裕達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陳詳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黃柏元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單位：華南國小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洪祺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謝松穎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陳定安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陳慧安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單位：重光國小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孫嘉駿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蔡福偉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單位：安慶國小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丁韋齊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林子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趙岑互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黃則睿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單位：土庫國小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吳柏廷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單位：南陽國小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何彥霆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游承員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爐元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甫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陳鵬方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單位：北辰國小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余柏安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余柏恩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王勇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蘇新評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單位：文光國小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陳駿科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周渝宸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吳慶銘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王銘翊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謝承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單位：維多利亞小學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葉俊昊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葉俊翊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陳宗澤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F3C8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9F3C89" w:rsidRPr="009F3C89" w:rsidRDefault="009F3C89" w:rsidP="009F3C8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游泳國小女生高年級組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F3C89" w:rsidRPr="009F3C89" w:rsidTr="009F3C8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單位：鎮西國小</w:t>
            </w:r>
          </w:p>
        </w:tc>
      </w:tr>
      <w:tr w:rsidR="009F3C89" w:rsidRPr="009F3C89" w:rsidTr="009F3C89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沈沛含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單位：鎮東國小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吳佩儀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孫怡鈞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尚宜蓁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張詩巧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張雅婷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林佳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柯浥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琪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樊迎恩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洪靜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詹巧晨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劉欣芳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向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珮嫚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塗晴雅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徐靖雯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林憶仙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林玉貞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陳品融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陳幼琪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黃律青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張舜心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楊恬昕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單位：公誠國小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林佑蓮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陳冠妤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僑真國小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吳佩玲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林育萱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吳宜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菀檥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蔡沂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陳芷妍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單位：安慶國小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張萱秤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莊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珮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慈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趙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苡茜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鄒烜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妃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單位：土庫國小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林詠淳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單位：麥寮國小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周沛琳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單位：北辰國小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吳芊霈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曾妤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芠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蔡妘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容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蘇庭妤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于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陳冠宜</w:t>
            </w: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何欣璉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單位：維多利亞小學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林瑜婷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F3C8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9F3C89" w:rsidRPr="009F3C89" w:rsidRDefault="009F3C89" w:rsidP="009F3C8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游泳國小男生中年級組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F3C89" w:rsidRPr="009F3C89" w:rsidTr="009F3C8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單位：鎮東國小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劉秉碩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吳孟勳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鄭晨凱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鄭智元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陳孟晉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黃子倫</w:t>
            </w: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劉川楓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塗政哲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林承昱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楊陶之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單位：公誠國小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林琰閎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陳詳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黃柏元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單位：華南國小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洪祺展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僑真國小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陳佑宸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黃佑睿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單位：安慶國小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楊彥斌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蔡凱宇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趙岑互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黃則睿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單位：潮厝國小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莊奕駿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單位：麥寮國小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李宇軒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林岱佑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單位：南陽國小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周彥嘉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陳冠宇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單位：北辰國小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余柏安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單位：元長國小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吳哲安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吳東昇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高舜澤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單位：維多利亞小學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陳宗煜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F3C8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9F3C89" w:rsidRPr="009F3C89" w:rsidRDefault="009F3C89" w:rsidP="009F3C8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游泳國小女生中年級組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F3C89" w:rsidRPr="009F3C89" w:rsidTr="009F3C8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單位：鎮東國小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吳昀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旂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張詩巧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樊迎恩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蔡欣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螢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鄭雁寧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帟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穎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諭莛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陳品融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郁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芯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游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雨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單位：文安國小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江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玟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僑真國小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陳芯瑩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陳聿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吳宜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蔡沂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玟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穎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單位：安慶國小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張萱秤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單位：中山國小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廖珮詅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單位：南陽國小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周亮葦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魏榛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單位：北辰國小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蘇庭妤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于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單位：維多利亞小學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林譽珊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蕭證涵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F3C8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9F3C89" w:rsidRPr="009F3C89" w:rsidRDefault="009F3C89" w:rsidP="009F3C8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游泳國小男生低年級組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F3C89" w:rsidRPr="009F3C89" w:rsidTr="009F3C89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單位：鎮東國小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吳孟勳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林辰安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樊嘉恩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鄭晨凱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9005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陳孟晉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9006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黃子倫</w:t>
            </w: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單位：公誠國小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陳翊哲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9008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沈珉璿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單位：重光國小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9009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孫嘉佑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單位：文安國小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9010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江昕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9011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陳育駿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9012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吳浚立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9013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黃彥維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單位：安慶國小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9014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林曉敬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單位：北辰國小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9015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余柏恩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9016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何承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F3C8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9F3C89" w:rsidRPr="009F3C89" w:rsidRDefault="009F3C89" w:rsidP="009F3C8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游泳國小女生低年級組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540"/>
        <w:gridCol w:w="660"/>
        <w:gridCol w:w="780"/>
        <w:gridCol w:w="66"/>
        <w:gridCol w:w="81"/>
      </w:tblGrid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單位：鎮南國小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劉芷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妘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張禹心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江盈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郭芊瑜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單位：安慶國小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10005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莊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珮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慈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單位：北辰國小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10006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吳芊霈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蔡妘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容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10008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王柔婷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F3C8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9F3C89" w:rsidRPr="009F3C89" w:rsidRDefault="009F3C89" w:rsidP="009F3C8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游泳公開男生組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80"/>
        <w:gridCol w:w="660"/>
        <w:gridCol w:w="795"/>
      </w:tblGrid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單位：雲林科技大學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11001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黃啟發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單位：環球科技大學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11002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廖家振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11003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張一凡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11004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沈宗瑋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11005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鄭嘉興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11006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陳履安</w:t>
            </w: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單位：保長活水世界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11007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賴瑋佑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F3C8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9F3C89" w:rsidRPr="009F3C89" w:rsidRDefault="009F3C89" w:rsidP="009F3C8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游泳公開女生組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1"/>
        <w:gridCol w:w="895"/>
        <w:gridCol w:w="72"/>
        <w:gridCol w:w="72"/>
        <w:gridCol w:w="72"/>
        <w:gridCol w:w="72"/>
        <w:gridCol w:w="72"/>
        <w:gridCol w:w="72"/>
        <w:gridCol w:w="72"/>
        <w:gridCol w:w="87"/>
      </w:tblGrid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單位：虎尾早泳會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12001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吳慧玲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F3C8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9F3C89" w:rsidRPr="009F3C89" w:rsidRDefault="009F3C89" w:rsidP="009F3C8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25~34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"/>
        <w:gridCol w:w="66"/>
        <w:gridCol w:w="66"/>
        <w:gridCol w:w="66"/>
        <w:gridCol w:w="66"/>
        <w:gridCol w:w="81"/>
      </w:tblGrid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單位：環球科技大學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13001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陳履賢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13002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韓尚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單位：雲林縣消防局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13003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徐銘徽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13004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林柏成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單位：台塑石化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13005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梁競文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F3C8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9F3C89" w:rsidRPr="009F3C89" w:rsidRDefault="009F3C89" w:rsidP="009F3C8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25~34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4"/>
        <w:gridCol w:w="1017"/>
        <w:gridCol w:w="78"/>
        <w:gridCol w:w="77"/>
        <w:gridCol w:w="77"/>
        <w:gridCol w:w="77"/>
        <w:gridCol w:w="77"/>
        <w:gridCol w:w="77"/>
        <w:gridCol w:w="77"/>
        <w:gridCol w:w="92"/>
      </w:tblGrid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單位：環球科技大學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14001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吳怡慧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F3C8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9F3C89" w:rsidRPr="009F3C89" w:rsidRDefault="009F3C89" w:rsidP="009F3C8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35~44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80"/>
        <w:gridCol w:w="66"/>
        <w:gridCol w:w="81"/>
      </w:tblGrid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單位：環球科技大學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15001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游聖彬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單位：海豹游泳協會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15002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張毓晟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單位：雲林縣消防局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15003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朱培言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15004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林宏仁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15005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林瑞祥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15006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王詩強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單位：台塑石化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15007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林岳振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15008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簡仁哲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15009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葉坤山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15010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黃俊翰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F3C8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9F3C89" w:rsidRPr="009F3C89" w:rsidRDefault="009F3C89" w:rsidP="009F3C8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45~54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"/>
        <w:gridCol w:w="66"/>
        <w:gridCol w:w="66"/>
        <w:gridCol w:w="81"/>
      </w:tblGrid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單位：環球科技大學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17001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蔡遠鵬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17002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陳聰獻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17003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黃孟立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單位：雲林縣晨泳會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17004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張啟忠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單位：虎尾早泳會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17005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李阿鈞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17006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郭啟明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單位：雲林縣消防局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17007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陳世漳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單位：斗南鎮四季游泳協會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17008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沈政勳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17009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陳信宏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單位：台塑石化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17010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蔡明賢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17011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蕭偉明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單位：水世界游泳協會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17012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林再添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17013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陳明賢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F3C8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9F3C89" w:rsidRPr="009F3C89" w:rsidRDefault="009F3C89" w:rsidP="009F3C8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45~54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"/>
        <w:gridCol w:w="66"/>
        <w:gridCol w:w="66"/>
        <w:gridCol w:w="66"/>
        <w:gridCol w:w="66"/>
        <w:gridCol w:w="81"/>
      </w:tblGrid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單位：海豹游泳協會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18001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蔡玉錦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單位：水世界游泳協會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18002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王美玲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18003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姵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瑩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F3C8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9F3C89" w:rsidRPr="009F3C89" w:rsidRDefault="009F3C89" w:rsidP="009F3C8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55~64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80"/>
        <w:gridCol w:w="66"/>
        <w:gridCol w:w="81"/>
      </w:tblGrid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單位：雲林縣晨泳會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19001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林正浩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19002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郭俊麟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單位：海豹游泳協會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19003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周宏德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19004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陳重臣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單位：斗南鎮四季游泳協會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19005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黃讚良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單位：水世界游泳協會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19006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劉光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揆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19007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劉茂成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19008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李崇賓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19009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王啟淡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F3C8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9F3C89" w:rsidRPr="009F3C89" w:rsidRDefault="009F3C89" w:rsidP="009F3C8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55~64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4"/>
        <w:gridCol w:w="1017"/>
        <w:gridCol w:w="78"/>
        <w:gridCol w:w="77"/>
        <w:gridCol w:w="77"/>
        <w:gridCol w:w="77"/>
        <w:gridCol w:w="77"/>
        <w:gridCol w:w="77"/>
        <w:gridCol w:w="77"/>
        <w:gridCol w:w="92"/>
      </w:tblGrid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單位：海豹游泳協會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20001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莊麗華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F3C8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9F3C89" w:rsidRPr="009F3C89" w:rsidRDefault="009F3C89" w:rsidP="009F3C8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65~74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7"/>
        <w:gridCol w:w="853"/>
        <w:gridCol w:w="722"/>
        <w:gridCol w:w="590"/>
        <w:gridCol w:w="70"/>
        <w:gridCol w:w="70"/>
        <w:gridCol w:w="70"/>
        <w:gridCol w:w="70"/>
        <w:gridCol w:w="70"/>
        <w:gridCol w:w="85"/>
      </w:tblGrid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單位：海豹游泳協會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21001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梁財源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單位：斗南鎮四季游泳協會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21002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林芳雄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單位：水世界游泳協會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21003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姚景惠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21004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陳才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F3C8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9F3C89" w:rsidRPr="009F3C89" w:rsidRDefault="009F3C89" w:rsidP="009F3C8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65~74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0"/>
        <w:gridCol w:w="1169"/>
        <w:gridCol w:w="72"/>
        <w:gridCol w:w="71"/>
        <w:gridCol w:w="71"/>
        <w:gridCol w:w="71"/>
        <w:gridCol w:w="71"/>
        <w:gridCol w:w="71"/>
        <w:gridCol w:w="71"/>
        <w:gridCol w:w="86"/>
      </w:tblGrid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單位：環球科技大學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22001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樊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黃秋枝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單位：雲林縣晨泳會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22002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張玉美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F3C8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9F3C89" w:rsidRPr="009F3C89" w:rsidRDefault="009F3C89" w:rsidP="009F3C8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游泳身心障礙男生組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4"/>
        <w:gridCol w:w="1017"/>
        <w:gridCol w:w="78"/>
        <w:gridCol w:w="77"/>
        <w:gridCol w:w="77"/>
        <w:gridCol w:w="77"/>
        <w:gridCol w:w="77"/>
        <w:gridCol w:w="77"/>
        <w:gridCol w:w="77"/>
        <w:gridCol w:w="92"/>
      </w:tblGrid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單位：雲林縣晨泳會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25001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陳永順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F3C8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9F3C89" w:rsidRPr="009F3C89" w:rsidRDefault="009F3C89" w:rsidP="009F3C8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游泳成人接力賽男生組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80"/>
        <w:gridCol w:w="66"/>
        <w:gridCol w:w="81"/>
      </w:tblGrid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單位：環球科技大學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27001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陳履賢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27002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陳聰獻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27003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韓尚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單位：台塑石化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27004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梁競文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27005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葉坤山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27006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蔡明賢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27007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蕭偉明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F3C8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9F3C89" w:rsidRPr="009F3C89" w:rsidRDefault="009F3C89" w:rsidP="009F3C8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游泳國小、國中、高中主</w:t>
      </w:r>
      <w:r w:rsidR="00791997"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36"/>
          <w:szCs w:val="36"/>
        </w:rPr>
        <w:t>管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(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校長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)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66"/>
        <w:gridCol w:w="66"/>
        <w:gridCol w:w="66"/>
        <w:gridCol w:w="66"/>
        <w:gridCol w:w="66"/>
        <w:gridCol w:w="66"/>
        <w:gridCol w:w="81"/>
      </w:tblGrid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單位：虎尾高中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29001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楊豪森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單位：大美國小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29002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王冬雅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單位：麥寮國小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29003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張哲瑜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F3C8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9F3C89" w:rsidRPr="009F3C89" w:rsidRDefault="009F3C89" w:rsidP="009F3C8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游泳國小、國中、高中主管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(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主任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)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"/>
        <w:gridCol w:w="66"/>
        <w:gridCol w:w="66"/>
        <w:gridCol w:w="66"/>
        <w:gridCol w:w="66"/>
        <w:gridCol w:w="81"/>
      </w:tblGrid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沈金永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單位：大美國小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紀宗霖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單位：明倫國小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王永裕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蔡世宏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F3C8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9F3C89" w:rsidRPr="009F3C89" w:rsidRDefault="009F3C89" w:rsidP="009F3C8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游泳雲林縣各鄉鎮游泳協會歷屆會長組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2"/>
        <w:gridCol w:w="1383"/>
        <w:gridCol w:w="96"/>
        <w:gridCol w:w="94"/>
        <w:gridCol w:w="94"/>
        <w:gridCol w:w="94"/>
        <w:gridCol w:w="94"/>
        <w:gridCol w:w="94"/>
        <w:gridCol w:w="94"/>
        <w:gridCol w:w="109"/>
      </w:tblGrid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31001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沈政勳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單位：雲林縣晨泳會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31002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陳次舜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單位：斗南鎮四季游泳協會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31003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沈政勳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F3C89" w:rsidRPr="009F3C89" w:rsidTr="009F3C89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F3C89" w:rsidRPr="009F3C89" w:rsidRDefault="009F3C89" w:rsidP="009F3C89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單位：水世界游泳協會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31004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李繼明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F3C8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9F3C89" w:rsidRPr="009F3C89" w:rsidRDefault="009F3C89" w:rsidP="009F3C8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游泳高男組</w:t>
      </w:r>
    </w:p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5"/>
        <w:gridCol w:w="275"/>
        <w:gridCol w:w="578"/>
        <w:gridCol w:w="275"/>
        <w:gridCol w:w="489"/>
        <w:gridCol w:w="274"/>
        <w:gridCol w:w="577"/>
        <w:gridCol w:w="274"/>
        <w:gridCol w:w="489"/>
        <w:gridCol w:w="274"/>
        <w:gridCol w:w="577"/>
        <w:gridCol w:w="274"/>
        <w:gridCol w:w="489"/>
        <w:gridCol w:w="274"/>
        <w:gridCol w:w="723"/>
        <w:gridCol w:w="274"/>
        <w:gridCol w:w="489"/>
        <w:gridCol w:w="274"/>
        <w:gridCol w:w="723"/>
        <w:gridCol w:w="289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宥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綱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楊曜銓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謝友人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林冠廷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0'32"00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大德工商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周書宇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0'35"00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大德工商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林明熠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張晉嘉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劉東澄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張哲瑋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毅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27"00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李驊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32"00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梁宸豐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李培誠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31"00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何岳霖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311"/>
        <w:gridCol w:w="803"/>
        <w:gridCol w:w="315"/>
        <w:gridCol w:w="540"/>
        <w:gridCol w:w="310"/>
        <w:gridCol w:w="802"/>
        <w:gridCol w:w="315"/>
        <w:gridCol w:w="540"/>
        <w:gridCol w:w="310"/>
        <w:gridCol w:w="66"/>
        <w:gridCol w:w="315"/>
        <w:gridCol w:w="540"/>
        <w:gridCol w:w="310"/>
        <w:gridCol w:w="66"/>
        <w:gridCol w:w="315"/>
        <w:gridCol w:w="540"/>
        <w:gridCol w:w="310"/>
        <w:gridCol w:w="802"/>
        <w:gridCol w:w="330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王振儀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宥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綱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謝友人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林明熠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柳俊瑋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1'03"00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游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承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1'10"00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梁宸豐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1'05"00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311"/>
        <w:gridCol w:w="803"/>
        <w:gridCol w:w="315"/>
        <w:gridCol w:w="540"/>
        <w:gridCol w:w="310"/>
        <w:gridCol w:w="802"/>
        <w:gridCol w:w="315"/>
        <w:gridCol w:w="540"/>
        <w:gridCol w:w="310"/>
        <w:gridCol w:w="66"/>
        <w:gridCol w:w="315"/>
        <w:gridCol w:w="540"/>
        <w:gridCol w:w="310"/>
        <w:gridCol w:w="66"/>
        <w:gridCol w:w="315"/>
        <w:gridCol w:w="540"/>
        <w:gridCol w:w="310"/>
        <w:gridCol w:w="802"/>
        <w:gridCol w:w="330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簡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莨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宴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宥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綱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謝友人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張晉嘉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柳俊瑋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2'20"00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石子駿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3'10"00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梁宸豐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2'30"00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37"/>
        <w:gridCol w:w="66"/>
        <w:gridCol w:w="955"/>
        <w:gridCol w:w="540"/>
        <w:gridCol w:w="737"/>
        <w:gridCol w:w="802"/>
        <w:gridCol w:w="955"/>
        <w:gridCol w:w="540"/>
        <w:gridCol w:w="737"/>
        <w:gridCol w:w="802"/>
        <w:gridCol w:w="970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張晉嘉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石子駿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6'30"00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毅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5'30"00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3"/>
        <w:gridCol w:w="284"/>
        <w:gridCol w:w="599"/>
        <w:gridCol w:w="284"/>
        <w:gridCol w:w="508"/>
        <w:gridCol w:w="284"/>
        <w:gridCol w:w="752"/>
        <w:gridCol w:w="284"/>
        <w:gridCol w:w="508"/>
        <w:gridCol w:w="284"/>
        <w:gridCol w:w="752"/>
        <w:gridCol w:w="284"/>
        <w:gridCol w:w="508"/>
        <w:gridCol w:w="284"/>
        <w:gridCol w:w="599"/>
        <w:gridCol w:w="284"/>
        <w:gridCol w:w="508"/>
        <w:gridCol w:w="284"/>
        <w:gridCol w:w="284"/>
        <w:gridCol w:w="299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楊曜銓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林冠廷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0'40"00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大德工商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周書宇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0'40"00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大德工商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林唐右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劉東澄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陳駿騰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34"00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石子駿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40"00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鎧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倢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36"00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張哲毅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41"00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何岳霖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311"/>
        <w:gridCol w:w="803"/>
        <w:gridCol w:w="315"/>
        <w:gridCol w:w="540"/>
        <w:gridCol w:w="310"/>
        <w:gridCol w:w="66"/>
        <w:gridCol w:w="315"/>
        <w:gridCol w:w="540"/>
        <w:gridCol w:w="310"/>
        <w:gridCol w:w="802"/>
        <w:gridCol w:w="315"/>
        <w:gridCol w:w="540"/>
        <w:gridCol w:w="310"/>
        <w:gridCol w:w="66"/>
        <w:gridCol w:w="315"/>
        <w:gridCol w:w="540"/>
        <w:gridCol w:w="310"/>
        <w:gridCol w:w="802"/>
        <w:gridCol w:w="330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王振儀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楊曜銓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周書宇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1'40"00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大德工商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林唐右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陳駿騰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1'18"00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鎧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倢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1'23"00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20"/>
        <w:gridCol w:w="540"/>
        <w:gridCol w:w="780"/>
        <w:gridCol w:w="66"/>
        <w:gridCol w:w="1020"/>
        <w:gridCol w:w="540"/>
        <w:gridCol w:w="780"/>
        <w:gridCol w:w="802"/>
        <w:gridCol w:w="103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王振儀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林唐右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陳駿騰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2'50"00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16"/>
        <w:gridCol w:w="66"/>
        <w:gridCol w:w="625"/>
        <w:gridCol w:w="540"/>
        <w:gridCol w:w="516"/>
        <w:gridCol w:w="300"/>
        <w:gridCol w:w="625"/>
        <w:gridCol w:w="540"/>
        <w:gridCol w:w="516"/>
        <w:gridCol w:w="638"/>
        <w:gridCol w:w="625"/>
        <w:gridCol w:w="540"/>
        <w:gridCol w:w="516"/>
        <w:gridCol w:w="638"/>
        <w:gridCol w:w="640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吳如雄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劉東澄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游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承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35"00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鎧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倢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36"00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20"/>
        <w:gridCol w:w="540"/>
        <w:gridCol w:w="780"/>
        <w:gridCol w:w="802"/>
        <w:gridCol w:w="103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吳如雄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游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承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1'20"00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8"/>
        <w:gridCol w:w="297"/>
        <w:gridCol w:w="791"/>
        <w:gridCol w:w="296"/>
        <w:gridCol w:w="532"/>
        <w:gridCol w:w="296"/>
        <w:gridCol w:w="66"/>
        <w:gridCol w:w="296"/>
        <w:gridCol w:w="532"/>
        <w:gridCol w:w="296"/>
        <w:gridCol w:w="629"/>
        <w:gridCol w:w="296"/>
        <w:gridCol w:w="532"/>
        <w:gridCol w:w="296"/>
        <w:gridCol w:w="629"/>
        <w:gridCol w:w="296"/>
        <w:gridCol w:w="532"/>
        <w:gridCol w:w="296"/>
        <w:gridCol w:w="629"/>
        <w:gridCol w:w="311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林冠廷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0'35"00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大德工商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林明熠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柳俊瑋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29"00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張哲瑋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33"00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毅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28"00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李驊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36"00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3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簡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莨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宴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四式混合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20"/>
        <w:gridCol w:w="540"/>
        <w:gridCol w:w="780"/>
        <w:gridCol w:w="66"/>
        <w:gridCol w:w="103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簡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莨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宴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吳如雄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"/>
        <w:gridCol w:w="262"/>
        <w:gridCol w:w="685"/>
        <w:gridCol w:w="262"/>
        <w:gridCol w:w="464"/>
        <w:gridCol w:w="262"/>
        <w:gridCol w:w="685"/>
        <w:gridCol w:w="262"/>
        <w:gridCol w:w="464"/>
        <w:gridCol w:w="262"/>
        <w:gridCol w:w="685"/>
        <w:gridCol w:w="262"/>
        <w:gridCol w:w="464"/>
        <w:gridCol w:w="262"/>
        <w:gridCol w:w="685"/>
        <w:gridCol w:w="262"/>
        <w:gridCol w:w="464"/>
        <w:gridCol w:w="262"/>
        <w:gridCol w:w="685"/>
        <w:gridCol w:w="277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吳如雄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林明熠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林唐右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張晉嘉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柳俊瑋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2'10"00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陳駿騰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2'10"00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游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承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2'10"00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鎧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倢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2'10"00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梁宸豐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2'10"00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毅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2'10"00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55"/>
        <w:gridCol w:w="66"/>
        <w:gridCol w:w="831"/>
        <w:gridCol w:w="540"/>
        <w:gridCol w:w="654"/>
        <w:gridCol w:w="66"/>
        <w:gridCol w:w="831"/>
        <w:gridCol w:w="540"/>
        <w:gridCol w:w="654"/>
        <w:gridCol w:w="66"/>
        <w:gridCol w:w="831"/>
        <w:gridCol w:w="540"/>
        <w:gridCol w:w="654"/>
        <w:gridCol w:w="66"/>
        <w:gridCol w:w="84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吳如雄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林明熠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林唐右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張晉嘉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F3C8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9F3C89" w:rsidRPr="009F3C89" w:rsidRDefault="009F3C89" w:rsidP="009F3C8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游泳高女組</w:t>
      </w:r>
    </w:p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82"/>
        <w:gridCol w:w="802"/>
        <w:gridCol w:w="874"/>
        <w:gridCol w:w="540"/>
        <w:gridCol w:w="682"/>
        <w:gridCol w:w="638"/>
        <w:gridCol w:w="874"/>
        <w:gridCol w:w="540"/>
        <w:gridCol w:w="682"/>
        <w:gridCol w:w="638"/>
        <w:gridCol w:w="889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黃奕臻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0'38"00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大德工商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賴筱晴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盧昕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妘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35"00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802"/>
        <w:gridCol w:w="1020"/>
        <w:gridCol w:w="540"/>
        <w:gridCol w:w="780"/>
        <w:gridCol w:w="802"/>
        <w:gridCol w:w="103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簡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沚怡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1'05"00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金瑋婕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1'10"00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802"/>
        <w:gridCol w:w="1020"/>
        <w:gridCol w:w="540"/>
        <w:gridCol w:w="780"/>
        <w:gridCol w:w="802"/>
        <w:gridCol w:w="103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簡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沚怡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2'40"00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金瑋婕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2'32"00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20"/>
        <w:gridCol w:w="540"/>
        <w:gridCol w:w="780"/>
        <w:gridCol w:w="802"/>
        <w:gridCol w:w="103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廖嘉芸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土庫商工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金瑋婕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6'20"00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20"/>
        <w:gridCol w:w="540"/>
        <w:gridCol w:w="780"/>
        <w:gridCol w:w="802"/>
        <w:gridCol w:w="103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陳恩柔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土庫商工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黃奕臻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0'45"00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大德工商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20"/>
        <w:gridCol w:w="540"/>
        <w:gridCol w:w="780"/>
        <w:gridCol w:w="802"/>
        <w:gridCol w:w="103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陳恩柔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土庫商工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黃奕臻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1'50"00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大德工商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3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廖嘉芸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土庫商工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20"/>
        <w:gridCol w:w="540"/>
        <w:gridCol w:w="780"/>
        <w:gridCol w:w="638"/>
        <w:gridCol w:w="103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陳恩柔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土庫商工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盧昕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妘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43"00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802"/>
        <w:gridCol w:w="103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賴筱晴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1'18"00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38"/>
        <w:gridCol w:w="103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賴筱晴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33"00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802"/>
        <w:gridCol w:w="103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簡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沚怡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1'18"00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四式混合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3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廖嘉芸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土庫商工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"/>
        <w:gridCol w:w="262"/>
        <w:gridCol w:w="685"/>
        <w:gridCol w:w="262"/>
        <w:gridCol w:w="464"/>
        <w:gridCol w:w="262"/>
        <w:gridCol w:w="685"/>
        <w:gridCol w:w="262"/>
        <w:gridCol w:w="464"/>
        <w:gridCol w:w="262"/>
        <w:gridCol w:w="685"/>
        <w:gridCol w:w="262"/>
        <w:gridCol w:w="464"/>
        <w:gridCol w:w="262"/>
        <w:gridCol w:w="685"/>
        <w:gridCol w:w="262"/>
        <w:gridCol w:w="464"/>
        <w:gridCol w:w="262"/>
        <w:gridCol w:w="685"/>
        <w:gridCol w:w="277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黃煒倫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2'25"00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賴筱晴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2'25"00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簡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沚怡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2'25"00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金瑋婕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2'25"00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盧昕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妘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2'25"00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高女組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F3C8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9F3C89" w:rsidRPr="009F3C89" w:rsidRDefault="009F3C89" w:rsidP="009F3C8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游泳國男組</w:t>
      </w:r>
    </w:p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0"/>
        <w:gridCol w:w="282"/>
        <w:gridCol w:w="65"/>
        <w:gridCol w:w="282"/>
        <w:gridCol w:w="505"/>
        <w:gridCol w:w="283"/>
        <w:gridCol w:w="749"/>
        <w:gridCol w:w="283"/>
        <w:gridCol w:w="506"/>
        <w:gridCol w:w="283"/>
        <w:gridCol w:w="749"/>
        <w:gridCol w:w="283"/>
        <w:gridCol w:w="506"/>
        <w:gridCol w:w="283"/>
        <w:gridCol w:w="749"/>
        <w:gridCol w:w="283"/>
        <w:gridCol w:w="506"/>
        <w:gridCol w:w="283"/>
        <w:gridCol w:w="698"/>
        <w:gridCol w:w="298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劉易齊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吳冺毅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曾睿羿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蘇炳菘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梁詳里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廖子騰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沈志偉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林晉融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劉岱宗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廖冠榮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林宗承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黃于哲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魏畢臣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楊博淵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吳昱翔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0'44'00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呂秉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宬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樟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湖國中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林建宅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0'46"00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丁冠廷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0'46"00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林哲羽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0'46"00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沈肱泓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李育昕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何弦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淂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賢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黃寬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關博允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廖誼帆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9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蔡福義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林峰毅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楊凱文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沈志偉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黃振瑋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廖冠榮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余政憲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趙道中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楊鎮嘉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楊博淵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沈肱泓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何弦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譚丞傑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林承寬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廖誼帆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賴漢軒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9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吳岱融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蘇炳菘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林峰毅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梁詳里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黃振瑋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余政憲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蔡曜駿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沈肱泓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林承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宥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淂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賢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林承寬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丁緯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誌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楊佳翰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9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吳冺毅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蘇炳菘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林峰毅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梁詳里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黃振瑋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陳宗龍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蔡曜駿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莊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祐睿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樟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湖國中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林承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宥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林冠佑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關博允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李章豪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9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周順弦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黃乙倫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許少祺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許衛齊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王冠智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張宸瑋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林詠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蘇柏豪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楊博淵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李育昕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鉦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翔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陳冠良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林佳緯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9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周順弦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黃乙倫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許少祺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許衛齊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林晉融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王冠智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張宸瑋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林詠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張清雲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賴漢軒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林冠佑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譚丞傑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丁緯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誌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9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黃乙倫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許少祺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許衛齊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王冠智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張宸瑋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林詠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賴漢軒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林冠佑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譚丞傑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吳旭蓮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林志家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9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劉易齊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廖品捷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曾睿羿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楊凱文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廖子騰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林晉融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劉岱宗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陳麒帆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林宗承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黃于哲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余政憲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魏畢臣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楊鎮嘉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莊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祐睿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樟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湖國中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淂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賢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林承寬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李章豪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林佳緯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9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廖品捷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楊凱文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廖子騰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陳麒帆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陳宗龍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魏畢臣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呂秉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宬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樟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湖國中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悅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黃寬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林佳緯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9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劉易齊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黃韋博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吳岱融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蔡福義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曾睿羿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劉岱宗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林宗承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黃于哲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趙道中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楊子慶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王得倫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李閔升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蔡曜駿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楊鎮嘉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呂秉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宬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樟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湖國中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楊佳翰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鉦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翔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悅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林志家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李章豪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吳旭蓮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9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黃韋博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蔡福義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楊子慶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王得倫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李閔升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莊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祐睿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樟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湖國中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楊佳翰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鉦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翔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何弦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黃寬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林志家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四式混合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9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吳冺毅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黃韋博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吳岱融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廖品捷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陳麒帆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陳宗龍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楊子慶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王得倫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李閔升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李育昕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悅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關博允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吳旭蓮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丁緯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誌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9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許少祺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蔡福義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林峰毅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廖子騰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陳宗龍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余政憲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楊子慶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張清雲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趙道中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蘇柏豪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王得倫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賴敬哲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魏畢臣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蔡曜駿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楊鎮嘉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楊博淵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吳昱翔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林建宅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丁冠廷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林哲羽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楊佳翰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賴漢軒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鉦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翔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淂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賢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9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蘇炳菘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楊凱文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梁詳里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許衛齊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李育昕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悅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林佳緯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陳冠良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廖誼帆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9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何弦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林冠佑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黃寬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林志家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李章豪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9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關博允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譚丞傑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林承寬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吳旭蓮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丁緯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誌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9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蔡福義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許少祺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林峰毅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廖子騰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陳宗龍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余政憲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楊子慶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王得倫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蔡曜駿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魏畢臣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楊鎮嘉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楊博淵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賴漢軒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鉦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翔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淂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賢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9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蘇炳菘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楊凱文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梁詳里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許衛齊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李育昕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悅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林佳緯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陳冠良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廖誼帆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9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何弦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林冠佑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黃寬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林志家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李章豪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9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楊佳翰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關博允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譚丞傑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林承寬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吳旭蓮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丁緯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誌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國男組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混合式接力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F3C89">
        <w:rPr>
          <w:rFonts w:ascii="新細明體" w:eastAsia="新細明體" w:hAnsi="新細明體" w:cs="新細明體" w:hint="eastAsia"/>
          <w:kern w:val="0"/>
          <w:szCs w:val="24"/>
        </w:rPr>
        <w:t>﻿﻿﻿</w:t>
      </w:r>
    </w:p>
    <w:p w:rsidR="009F3C89" w:rsidRPr="009F3C89" w:rsidRDefault="009F3C89" w:rsidP="009F3C89">
      <w:pPr>
        <w:widowControl/>
        <w:spacing w:before="100" w:beforeAutospacing="1" w:after="100" w:afterAutospacing="1"/>
        <w:jc w:val="center"/>
        <w:outlineLvl w:val="1"/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 w:rsidRPr="009F3C89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游泳國女組</w:t>
      </w:r>
    </w:p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9F3C89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國女組50M自由式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613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陳品沂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陳孟涵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許少彤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林昱欣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曾清心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土庫國中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洪子淳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吳</w:t>
            </w:r>
            <w:proofErr w:type="gramStart"/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綵羚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高欣妤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林芷瑩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周</w:t>
            </w:r>
            <w:proofErr w:type="gramStart"/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邑</w:t>
            </w:r>
            <w:proofErr w:type="gramEnd"/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濃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邱筱恬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莊佩穎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林林玉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黃佳燕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廖婉婷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陳亮君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陳品</w:t>
            </w:r>
            <w:proofErr w:type="gramStart"/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李沛沂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陳婕昀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9F3C89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國女組100M自由式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613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吳昱瑩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元長國中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陳品沂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陳孟涵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曾清心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洪子淳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土庫國中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李嘉蔚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賴喬屏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蔡昀珊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沈吟</w:t>
            </w:r>
            <w:proofErr w:type="gramStart"/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鞠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林儀芳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廖婉婷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陳亮君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9F3C89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國女組200M自由式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613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吳</w:t>
            </w:r>
            <w:proofErr w:type="gramStart"/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潓臻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吳昱瑩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元長國中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陳孟涵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邱筱恬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張嘉芳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林林玉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張舒婷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黃佳燕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9F3C89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國女組400M自由式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613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林宜臻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陳庭毓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吳昱瑩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元長國中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陳維青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莊佩穎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董道晨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游紀慈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康瑄庭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沈吟</w:t>
            </w:r>
            <w:proofErr w:type="gramStart"/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鞠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9F3C89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國女組50M蛙式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613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林心宇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林宜臻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許庭瑜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許少彤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蔡昀伶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林芷瑩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李嘉蔚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蔡昀珊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張嘉芳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董道晨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林宜萱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游紀慈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張舒婷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9F3C89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國女組100M蛙式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613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林心宇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林宜臻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廖偵妤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許庭瑜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陳維青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正心中學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蔡昀伶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李嘉蔚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林安君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黃佳倫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林儀芳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9F3C89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國女組200M蛙式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613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廖偵妤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許庭瑜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陳維青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林芷瑩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蔡卓霖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林宜萱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游紀慈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康瑄庭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張嘉芳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9F3C89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國女組50M仰式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491"/>
        <w:gridCol w:w="66"/>
        <w:gridCol w:w="586"/>
        <w:gridCol w:w="511"/>
        <w:gridCol w:w="491"/>
        <w:gridCol w:w="66"/>
        <w:gridCol w:w="586"/>
        <w:gridCol w:w="511"/>
        <w:gridCol w:w="586"/>
        <w:gridCol w:w="66"/>
        <w:gridCol w:w="586"/>
        <w:gridCol w:w="511"/>
        <w:gridCol w:w="491"/>
        <w:gridCol w:w="66"/>
        <w:gridCol w:w="586"/>
        <w:gridCol w:w="511"/>
        <w:gridCol w:w="491"/>
        <w:gridCol w:w="66"/>
        <w:gridCol w:w="601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吳</w:t>
            </w:r>
            <w:proofErr w:type="gramStart"/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潓臻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林子</w:t>
            </w:r>
            <w:proofErr w:type="gramStart"/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嫆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謝佳木玄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林昱欣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蕭之昀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正心中學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邱筱恬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林安君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譚玉婕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何品萱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張舒婷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9F3C89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國女組100M仰式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491"/>
        <w:gridCol w:w="66"/>
        <w:gridCol w:w="586"/>
        <w:gridCol w:w="511"/>
        <w:gridCol w:w="586"/>
        <w:gridCol w:w="66"/>
        <w:gridCol w:w="586"/>
        <w:gridCol w:w="511"/>
        <w:gridCol w:w="491"/>
        <w:gridCol w:w="66"/>
        <w:gridCol w:w="586"/>
        <w:gridCol w:w="511"/>
        <w:gridCol w:w="491"/>
        <w:gridCol w:w="66"/>
        <w:gridCol w:w="586"/>
        <w:gridCol w:w="511"/>
        <w:gridCol w:w="491"/>
        <w:gridCol w:w="66"/>
        <w:gridCol w:w="601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吳</w:t>
            </w:r>
            <w:proofErr w:type="gramStart"/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潓臻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謝佳木玄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蕭之昀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林安君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賴喬屏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譚玉婕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董道晨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康瑄庭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9F3C89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國女組50M蝶式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613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陳庭毓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林子</w:t>
            </w:r>
            <w:proofErr w:type="gramStart"/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嫆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陳品沂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許少彤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洪子淳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土庫國中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吳</w:t>
            </w:r>
            <w:proofErr w:type="gramStart"/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綵羚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周</w:t>
            </w:r>
            <w:proofErr w:type="gramStart"/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邑</w:t>
            </w:r>
            <w:proofErr w:type="gramEnd"/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濃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蔡卓霖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何品萱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黃佳倫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沈吟</w:t>
            </w:r>
            <w:proofErr w:type="gramStart"/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鞠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莊佩穎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9F3C89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國女組100M蝶式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613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陳庭毓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林子</w:t>
            </w:r>
            <w:proofErr w:type="gramStart"/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嫆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廖偵妤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周</w:t>
            </w:r>
            <w:proofErr w:type="gramStart"/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邑</w:t>
            </w:r>
            <w:proofErr w:type="gramEnd"/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濃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賴喬屏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何品萱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林林玉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黃佳倫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9F3C89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國女組200M四式混合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586"/>
        <w:gridCol w:w="66"/>
        <w:gridCol w:w="586"/>
        <w:gridCol w:w="511"/>
        <w:gridCol w:w="491"/>
        <w:gridCol w:w="66"/>
        <w:gridCol w:w="586"/>
        <w:gridCol w:w="511"/>
        <w:gridCol w:w="491"/>
        <w:gridCol w:w="66"/>
        <w:gridCol w:w="586"/>
        <w:gridCol w:w="511"/>
        <w:gridCol w:w="491"/>
        <w:gridCol w:w="66"/>
        <w:gridCol w:w="586"/>
        <w:gridCol w:w="511"/>
        <w:gridCol w:w="491"/>
        <w:gridCol w:w="66"/>
        <w:gridCol w:w="601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謝佳木玄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曾清心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蔡昀伶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蔡昀珊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譚玉婕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蔡卓霖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林宜萱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黃佳燕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林儀芳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9F3C89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國女組200M自由式接力A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613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廖偵妤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許庭瑜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陳孟涵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許少彤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蔡昀伶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周</w:t>
            </w:r>
            <w:proofErr w:type="gramStart"/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邑</w:t>
            </w:r>
            <w:proofErr w:type="gramEnd"/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濃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賴喬屏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何品萱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9F3C89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國女組200M自由式接力B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613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林芷瑩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李嘉蔚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康瑄庭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沈吟</w:t>
            </w:r>
            <w:proofErr w:type="gramStart"/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鞠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李沛沂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9F3C89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國女組200M自由式接力C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613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邱筱恬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林安君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張舒婷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陳亮君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陳婕昀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9F3C89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國女組200M自由式接力D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613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蔡昀珊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譚玉婕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蔡卓霖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董道晨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陳品</w:t>
            </w:r>
            <w:proofErr w:type="gramStart"/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9F3C89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國女組200M自由式接力E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665"/>
        <w:gridCol w:w="66"/>
        <w:gridCol w:w="848"/>
        <w:gridCol w:w="511"/>
        <w:gridCol w:w="666"/>
        <w:gridCol w:w="66"/>
        <w:gridCol w:w="849"/>
        <w:gridCol w:w="511"/>
        <w:gridCol w:w="666"/>
        <w:gridCol w:w="66"/>
        <w:gridCol w:w="849"/>
        <w:gridCol w:w="511"/>
        <w:gridCol w:w="666"/>
        <w:gridCol w:w="66"/>
        <w:gridCol w:w="864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林林玉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黃佳燕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林儀芳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廖婉婷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9F3C89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國女組200M自由式接力F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613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莊佩穎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張嘉芳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林宜萱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游紀慈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黃佳倫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9F3C89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國女組200M混合式接力A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613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廖偵妤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許庭瑜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陳孟涵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許少彤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蔡昀伶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周</w:t>
            </w:r>
            <w:proofErr w:type="gramStart"/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邑</w:t>
            </w:r>
            <w:proofErr w:type="gramEnd"/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濃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賴喬屏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何品萱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9F3C89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國女組200M混合式接力B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665"/>
        <w:gridCol w:w="66"/>
        <w:gridCol w:w="848"/>
        <w:gridCol w:w="511"/>
        <w:gridCol w:w="666"/>
        <w:gridCol w:w="66"/>
        <w:gridCol w:w="849"/>
        <w:gridCol w:w="511"/>
        <w:gridCol w:w="666"/>
        <w:gridCol w:w="66"/>
        <w:gridCol w:w="849"/>
        <w:gridCol w:w="511"/>
        <w:gridCol w:w="666"/>
        <w:gridCol w:w="66"/>
        <w:gridCol w:w="864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林芷瑩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李嘉蔚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康瑄庭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沈吟</w:t>
            </w:r>
            <w:proofErr w:type="gramStart"/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鞠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9F3C89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國女組200M混合式接力C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613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邱筱恬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林安君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張舒婷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陳亮君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陳婕昀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李沛沂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9F3C89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國女組200M混合式接力D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598"/>
        <w:gridCol w:w="511"/>
        <w:gridCol w:w="498"/>
        <w:gridCol w:w="66"/>
        <w:gridCol w:w="613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蔡昀珊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譚玉婕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蔡卓霖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董道晨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陳品</w:t>
            </w:r>
            <w:proofErr w:type="gramStart"/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9F3C89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國女組200M混合式接力E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665"/>
        <w:gridCol w:w="66"/>
        <w:gridCol w:w="848"/>
        <w:gridCol w:w="511"/>
        <w:gridCol w:w="666"/>
        <w:gridCol w:w="66"/>
        <w:gridCol w:w="849"/>
        <w:gridCol w:w="511"/>
        <w:gridCol w:w="666"/>
        <w:gridCol w:w="66"/>
        <w:gridCol w:w="849"/>
        <w:gridCol w:w="511"/>
        <w:gridCol w:w="666"/>
        <w:gridCol w:w="66"/>
        <w:gridCol w:w="864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林林玉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黃佳燕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林儀芳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廖婉婷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9F3C89">
              <w:rPr>
                <w:rFonts w:ascii="新細明體" w:eastAsia="新細明體" w:hAnsi="新細明體" w:cs="新細明體"/>
                <w:kern w:val="0"/>
                <w:szCs w:val="24"/>
              </w:rPr>
              <w:t>雲林國中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9F3C89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國女組200M混合式接力F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6"/>
        <w:gridCol w:w="469"/>
        <w:gridCol w:w="66"/>
        <w:gridCol w:w="538"/>
        <w:gridCol w:w="600"/>
        <w:gridCol w:w="469"/>
        <w:gridCol w:w="66"/>
        <w:gridCol w:w="538"/>
        <w:gridCol w:w="600"/>
        <w:gridCol w:w="469"/>
        <w:gridCol w:w="66"/>
        <w:gridCol w:w="538"/>
        <w:gridCol w:w="600"/>
        <w:gridCol w:w="469"/>
        <w:gridCol w:w="66"/>
        <w:gridCol w:w="538"/>
        <w:gridCol w:w="600"/>
        <w:gridCol w:w="469"/>
        <w:gridCol w:w="66"/>
        <w:gridCol w:w="553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莊佩穎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張嘉芳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林宜萱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游紀慈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黃佳倫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9F3C89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雲林國中</w:t>
            </w:r>
          </w:p>
        </w:tc>
      </w:tr>
    </w:tbl>
    <w:p w:rsidR="009F3C89" w:rsidRPr="009F3C89" w:rsidRDefault="009F3C89" w:rsidP="009F3C8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F3C8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9F3C89" w:rsidRPr="009F3C89" w:rsidRDefault="009F3C89" w:rsidP="009F3C8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游泳國小男生高年級組</w:t>
      </w:r>
    </w:p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72"/>
        <w:gridCol w:w="66"/>
        <w:gridCol w:w="559"/>
        <w:gridCol w:w="540"/>
        <w:gridCol w:w="473"/>
        <w:gridCol w:w="66"/>
        <w:gridCol w:w="560"/>
        <w:gridCol w:w="540"/>
        <w:gridCol w:w="473"/>
        <w:gridCol w:w="66"/>
        <w:gridCol w:w="560"/>
        <w:gridCol w:w="540"/>
        <w:gridCol w:w="473"/>
        <w:gridCol w:w="66"/>
        <w:gridCol w:w="560"/>
        <w:gridCol w:w="540"/>
        <w:gridCol w:w="473"/>
        <w:gridCol w:w="66"/>
        <w:gridCol w:w="748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何奕慶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陳鵬方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何彥霆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謝承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王銘翊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吳慶銘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丁韋齊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林子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蔡福偉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陳宗澤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游杰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勳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王裕達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廖泰榮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黃羿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菖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許家豪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陳定安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陳慧安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林毅信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許漢升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趙道元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9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何奕慶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游承員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爐元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甫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何彥霆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陳駿科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文光國小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蔡福偉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王勇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蘇新評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游杰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勳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廖泰榮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黃羿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菖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許家豪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陳定安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陳慧安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林毅信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王家卿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許瀚升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賴承威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林梓閎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9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何奕慶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吳慶銘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蔡福偉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王勇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游杰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勳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周渝宸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黃羿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菖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許家豪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廖泰榮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陳慧安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王家卿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許瀚升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張友維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張友綸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陳學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宥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賴承威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林梓閎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60"/>
        <w:gridCol w:w="66"/>
        <w:gridCol w:w="542"/>
        <w:gridCol w:w="540"/>
        <w:gridCol w:w="461"/>
        <w:gridCol w:w="66"/>
        <w:gridCol w:w="542"/>
        <w:gridCol w:w="540"/>
        <w:gridCol w:w="461"/>
        <w:gridCol w:w="66"/>
        <w:gridCol w:w="703"/>
        <w:gridCol w:w="540"/>
        <w:gridCol w:w="461"/>
        <w:gridCol w:w="66"/>
        <w:gridCol w:w="703"/>
        <w:gridCol w:w="540"/>
        <w:gridCol w:w="461"/>
        <w:gridCol w:w="66"/>
        <w:gridCol w:w="557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爐元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甫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吳慶銘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孫嘉駿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重光國小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謝松穎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張耀丞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吳柏廷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郭育誠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葉俊翊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葉俊昊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曾韋哲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蔡育成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趙道元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60"/>
        <w:gridCol w:w="66"/>
        <w:gridCol w:w="542"/>
        <w:gridCol w:w="540"/>
        <w:gridCol w:w="461"/>
        <w:gridCol w:w="66"/>
        <w:gridCol w:w="542"/>
        <w:gridCol w:w="540"/>
        <w:gridCol w:w="461"/>
        <w:gridCol w:w="66"/>
        <w:gridCol w:w="703"/>
        <w:gridCol w:w="540"/>
        <w:gridCol w:w="461"/>
        <w:gridCol w:w="66"/>
        <w:gridCol w:w="703"/>
        <w:gridCol w:w="540"/>
        <w:gridCol w:w="461"/>
        <w:gridCol w:w="66"/>
        <w:gridCol w:w="557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洪祺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華南國小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爐元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甫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孫嘉駿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重光國小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謝松穎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張耀丞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吳柏廷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郭育誠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葉俊翊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葉俊昊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洪茂芪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  <w:proofErr w:type="gramEnd"/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劉哲維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曾韋哲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蔡育成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趙道元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60"/>
        <w:gridCol w:w="66"/>
        <w:gridCol w:w="703"/>
        <w:gridCol w:w="540"/>
        <w:gridCol w:w="461"/>
        <w:gridCol w:w="66"/>
        <w:gridCol w:w="542"/>
        <w:gridCol w:w="540"/>
        <w:gridCol w:w="461"/>
        <w:gridCol w:w="66"/>
        <w:gridCol w:w="542"/>
        <w:gridCol w:w="540"/>
        <w:gridCol w:w="461"/>
        <w:gridCol w:w="66"/>
        <w:gridCol w:w="542"/>
        <w:gridCol w:w="540"/>
        <w:gridCol w:w="461"/>
        <w:gridCol w:w="66"/>
        <w:gridCol w:w="718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洪祺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華南國小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謝松穎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張耀丞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郭育誠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葉俊翊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葉俊昊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曾韋哲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蔡育成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林梓閎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72"/>
        <w:gridCol w:w="66"/>
        <w:gridCol w:w="559"/>
        <w:gridCol w:w="540"/>
        <w:gridCol w:w="473"/>
        <w:gridCol w:w="66"/>
        <w:gridCol w:w="560"/>
        <w:gridCol w:w="540"/>
        <w:gridCol w:w="473"/>
        <w:gridCol w:w="66"/>
        <w:gridCol w:w="560"/>
        <w:gridCol w:w="540"/>
        <w:gridCol w:w="473"/>
        <w:gridCol w:w="66"/>
        <w:gridCol w:w="560"/>
        <w:gridCol w:w="540"/>
        <w:gridCol w:w="473"/>
        <w:gridCol w:w="66"/>
        <w:gridCol w:w="748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游承員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陳鵬方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丁韋齊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林子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陳宗澤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吳柏廷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王勇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蘇新評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王裕達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張友維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陳學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宥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72"/>
        <w:gridCol w:w="66"/>
        <w:gridCol w:w="559"/>
        <w:gridCol w:w="540"/>
        <w:gridCol w:w="473"/>
        <w:gridCol w:w="66"/>
        <w:gridCol w:w="560"/>
        <w:gridCol w:w="540"/>
        <w:gridCol w:w="473"/>
        <w:gridCol w:w="66"/>
        <w:gridCol w:w="733"/>
        <w:gridCol w:w="540"/>
        <w:gridCol w:w="473"/>
        <w:gridCol w:w="66"/>
        <w:gridCol w:w="560"/>
        <w:gridCol w:w="540"/>
        <w:gridCol w:w="473"/>
        <w:gridCol w:w="66"/>
        <w:gridCol w:w="57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游承員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林子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陳宗澤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王裕達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周渝宸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陳學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宥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9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陳鵬方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何彥霆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孫嘉駿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重光國小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陳駿科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文光國小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丁韋齊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蘇新評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王家卿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張友維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張友綸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賴承威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55"/>
        <w:gridCol w:w="66"/>
        <w:gridCol w:w="831"/>
        <w:gridCol w:w="540"/>
        <w:gridCol w:w="654"/>
        <w:gridCol w:w="66"/>
        <w:gridCol w:w="831"/>
        <w:gridCol w:w="540"/>
        <w:gridCol w:w="654"/>
        <w:gridCol w:w="66"/>
        <w:gridCol w:w="831"/>
        <w:gridCol w:w="540"/>
        <w:gridCol w:w="654"/>
        <w:gridCol w:w="66"/>
        <w:gridCol w:w="84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陳駿科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文光國小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周渝宸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林毅信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張友綸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9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林承昱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丁韋齊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林子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黃則睿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趙岑互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蘇新評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王勇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余柏安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余柏恩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廖泰榮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游杰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勳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黃羿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菖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許家豪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塗政哲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劉川楓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林毅信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杜明奇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趙道元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王家卿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林梓閎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王裕達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何奕慶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陳詳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黃柏元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55"/>
        <w:gridCol w:w="66"/>
        <w:gridCol w:w="831"/>
        <w:gridCol w:w="540"/>
        <w:gridCol w:w="654"/>
        <w:gridCol w:w="66"/>
        <w:gridCol w:w="831"/>
        <w:gridCol w:w="540"/>
        <w:gridCol w:w="654"/>
        <w:gridCol w:w="66"/>
        <w:gridCol w:w="831"/>
        <w:gridCol w:w="540"/>
        <w:gridCol w:w="654"/>
        <w:gridCol w:w="66"/>
        <w:gridCol w:w="84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蔡育成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鄭智元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劉秉碩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陳學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宥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55"/>
        <w:gridCol w:w="66"/>
        <w:gridCol w:w="831"/>
        <w:gridCol w:w="540"/>
        <w:gridCol w:w="654"/>
        <w:gridCol w:w="66"/>
        <w:gridCol w:w="831"/>
        <w:gridCol w:w="540"/>
        <w:gridCol w:w="654"/>
        <w:gridCol w:w="66"/>
        <w:gridCol w:w="831"/>
        <w:gridCol w:w="540"/>
        <w:gridCol w:w="654"/>
        <w:gridCol w:w="66"/>
        <w:gridCol w:w="84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曾韋哲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張友維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張友綸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賴承威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3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許瀚升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國小男生高年級組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F3C8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9F3C89" w:rsidRPr="009F3C89" w:rsidRDefault="009F3C89" w:rsidP="009F3C8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游泳國小女生高年級組</w:t>
      </w:r>
    </w:p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72"/>
        <w:gridCol w:w="66"/>
        <w:gridCol w:w="559"/>
        <w:gridCol w:w="540"/>
        <w:gridCol w:w="473"/>
        <w:gridCol w:w="66"/>
        <w:gridCol w:w="560"/>
        <w:gridCol w:w="540"/>
        <w:gridCol w:w="473"/>
        <w:gridCol w:w="66"/>
        <w:gridCol w:w="560"/>
        <w:gridCol w:w="540"/>
        <w:gridCol w:w="473"/>
        <w:gridCol w:w="66"/>
        <w:gridCol w:w="560"/>
        <w:gridCol w:w="540"/>
        <w:gridCol w:w="473"/>
        <w:gridCol w:w="66"/>
        <w:gridCol w:w="748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何欣璉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周沛琳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鄒烜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妃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吳佩玲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林瑜婷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曾妤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芠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陳冠宜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向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珮嫚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林玉貞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林憶仙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陳幼琪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徐靖雯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塗晴雅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黃律青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洪靜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林佳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孫怡鈞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沈沛含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9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何欣璉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周沛琳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鄒烜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妃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趙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苡茜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陳芷妍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曾妤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芠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林佑蓮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劉欣芳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向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珮嫚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林玉貞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林憶仙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陳幼琪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徐靖雯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塗晴雅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黃律青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尚宜蓁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沈沛含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9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何欣璉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陳冠妤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菀檥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林佑蓮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向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珮嫚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林玉貞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張舜心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洪靜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尚宜蓁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9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周沛琳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林詠淳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林佳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孫怡鈞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柯浥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琪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20"/>
        <w:gridCol w:w="540"/>
        <w:gridCol w:w="780"/>
        <w:gridCol w:w="66"/>
        <w:gridCol w:w="103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楊恬昕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柯浥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琪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20"/>
        <w:gridCol w:w="540"/>
        <w:gridCol w:w="780"/>
        <w:gridCol w:w="66"/>
        <w:gridCol w:w="1020"/>
        <w:gridCol w:w="540"/>
        <w:gridCol w:w="780"/>
        <w:gridCol w:w="66"/>
        <w:gridCol w:w="103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林育萱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林詠淳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楊恬昕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9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菀檥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吳佩玲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曾妤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芠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陳冠宜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楊恬昕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劉欣芳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林憶仙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陳幼琪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徐靖雯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塗晴雅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張舜心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尚宜蓁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94"/>
        <w:gridCol w:w="66"/>
        <w:gridCol w:w="592"/>
        <w:gridCol w:w="540"/>
        <w:gridCol w:w="495"/>
        <w:gridCol w:w="66"/>
        <w:gridCol w:w="592"/>
        <w:gridCol w:w="540"/>
        <w:gridCol w:w="495"/>
        <w:gridCol w:w="66"/>
        <w:gridCol w:w="592"/>
        <w:gridCol w:w="540"/>
        <w:gridCol w:w="495"/>
        <w:gridCol w:w="66"/>
        <w:gridCol w:w="592"/>
        <w:gridCol w:w="540"/>
        <w:gridCol w:w="397"/>
        <w:gridCol w:w="66"/>
        <w:gridCol w:w="607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菀檥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陳芷妍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林詠淳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林佑蓮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洪靜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72"/>
        <w:gridCol w:w="66"/>
        <w:gridCol w:w="732"/>
        <w:gridCol w:w="540"/>
        <w:gridCol w:w="473"/>
        <w:gridCol w:w="66"/>
        <w:gridCol w:w="560"/>
        <w:gridCol w:w="540"/>
        <w:gridCol w:w="473"/>
        <w:gridCol w:w="66"/>
        <w:gridCol w:w="560"/>
        <w:gridCol w:w="540"/>
        <w:gridCol w:w="473"/>
        <w:gridCol w:w="66"/>
        <w:gridCol w:w="560"/>
        <w:gridCol w:w="540"/>
        <w:gridCol w:w="473"/>
        <w:gridCol w:w="66"/>
        <w:gridCol w:w="57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陳冠妤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林育萱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鄒烜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妃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趙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苡茜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陳芷妍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林瑜婷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陳冠宜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55"/>
        <w:gridCol w:w="66"/>
        <w:gridCol w:w="831"/>
        <w:gridCol w:w="540"/>
        <w:gridCol w:w="654"/>
        <w:gridCol w:w="66"/>
        <w:gridCol w:w="831"/>
        <w:gridCol w:w="540"/>
        <w:gridCol w:w="654"/>
        <w:gridCol w:w="66"/>
        <w:gridCol w:w="831"/>
        <w:gridCol w:w="540"/>
        <w:gridCol w:w="654"/>
        <w:gridCol w:w="66"/>
        <w:gridCol w:w="84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陳冠妤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林育萱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趙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苡茜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劉欣芳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9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鄒烜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妃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趙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苡茜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莊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珮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慈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張萱秤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曾妤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芠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陳冠宜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蘇庭妤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于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蔡妘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容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吳芊霈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陳芷妍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菀檥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蔡沂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吳宜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劉欣芳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向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珮嫚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林玉貞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陳品融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洪靜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尚宜蓁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張詩巧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樊迎恩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9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林憶仙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陳幼琪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徐靖雯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塗晴雅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柯浥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琪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詹巧晨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張雅婷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吳佩儀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國小女生高年級組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F3C8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9F3C89" w:rsidRPr="009F3C89" w:rsidRDefault="009F3C89" w:rsidP="009F3C8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游泳國小男生中年級組</w:t>
      </w:r>
    </w:p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72"/>
        <w:gridCol w:w="66"/>
        <w:gridCol w:w="559"/>
        <w:gridCol w:w="540"/>
        <w:gridCol w:w="473"/>
        <w:gridCol w:w="66"/>
        <w:gridCol w:w="560"/>
        <w:gridCol w:w="540"/>
        <w:gridCol w:w="473"/>
        <w:gridCol w:w="66"/>
        <w:gridCol w:w="733"/>
        <w:gridCol w:w="540"/>
        <w:gridCol w:w="473"/>
        <w:gridCol w:w="66"/>
        <w:gridCol w:w="560"/>
        <w:gridCol w:w="540"/>
        <w:gridCol w:w="473"/>
        <w:gridCol w:w="66"/>
        <w:gridCol w:w="57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陳詳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黃柏元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陳冠宇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周彥嘉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高舜澤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吳東昇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林承昱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陳宗煜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余柏安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蔡凱宇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林琰閎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楊陶之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塗政哲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劉川楓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莊奕駿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潮厝國小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鄭智元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劉秉碩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吳孟勳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陳孟晉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鄭晨凱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黃子倫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黃佑睿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楊彥斌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72"/>
        <w:gridCol w:w="66"/>
        <w:gridCol w:w="559"/>
        <w:gridCol w:w="540"/>
        <w:gridCol w:w="473"/>
        <w:gridCol w:w="66"/>
        <w:gridCol w:w="560"/>
        <w:gridCol w:w="540"/>
        <w:gridCol w:w="473"/>
        <w:gridCol w:w="66"/>
        <w:gridCol w:w="733"/>
        <w:gridCol w:w="540"/>
        <w:gridCol w:w="473"/>
        <w:gridCol w:w="66"/>
        <w:gridCol w:w="560"/>
        <w:gridCol w:w="540"/>
        <w:gridCol w:w="473"/>
        <w:gridCol w:w="66"/>
        <w:gridCol w:w="57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陳詳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黃柏元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陳冠宇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吳東昇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林承昱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高舜澤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陳佑宸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陳宗煜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余柏安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楊陶之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塗政哲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劉川楓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吳孟勳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陳孟晉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黃佑睿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9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黃柏元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吳東昇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林承昱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陳佑宸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蔡凱宇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林琰閎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楊陶之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劉川楓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吳孟勳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陳孟晉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黃子倫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黃佑睿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9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洪祺展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華南國小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陳冠宇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黃則睿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趙岑互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余柏安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鄭智元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黃子倫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55"/>
        <w:gridCol w:w="66"/>
        <w:gridCol w:w="831"/>
        <w:gridCol w:w="540"/>
        <w:gridCol w:w="654"/>
        <w:gridCol w:w="66"/>
        <w:gridCol w:w="831"/>
        <w:gridCol w:w="540"/>
        <w:gridCol w:w="654"/>
        <w:gridCol w:w="66"/>
        <w:gridCol w:w="831"/>
        <w:gridCol w:w="540"/>
        <w:gridCol w:w="654"/>
        <w:gridCol w:w="66"/>
        <w:gridCol w:w="84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洪祺展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華南國小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黃則睿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鄭智元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楊彥斌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3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黃則睿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9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周彥嘉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李宇軒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林岱佑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趙岑互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莊奕駿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潮厝國小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吳哲安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劉秉碩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55"/>
        <w:gridCol w:w="66"/>
        <w:gridCol w:w="831"/>
        <w:gridCol w:w="540"/>
        <w:gridCol w:w="654"/>
        <w:gridCol w:w="66"/>
        <w:gridCol w:w="831"/>
        <w:gridCol w:w="540"/>
        <w:gridCol w:w="654"/>
        <w:gridCol w:w="66"/>
        <w:gridCol w:w="831"/>
        <w:gridCol w:w="540"/>
        <w:gridCol w:w="654"/>
        <w:gridCol w:w="66"/>
        <w:gridCol w:w="84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林岱佑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趙岑互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塗政哲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劉秉碩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9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周彥嘉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李宇軒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林岱佑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林琰閎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莊奕駿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潮厝國小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吳哲安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國小男生中年級組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20"/>
        <w:gridCol w:w="540"/>
        <w:gridCol w:w="780"/>
        <w:gridCol w:w="66"/>
        <w:gridCol w:w="1020"/>
        <w:gridCol w:w="540"/>
        <w:gridCol w:w="780"/>
        <w:gridCol w:w="66"/>
        <w:gridCol w:w="103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李宇軒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陳佑宸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吳哲安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</w:tr>
    </w:tbl>
    <w:p w:rsidR="009F3C89" w:rsidRPr="009F3C89" w:rsidRDefault="009F3C89" w:rsidP="009F3C8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F3C8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9F3C89" w:rsidRPr="009F3C89" w:rsidRDefault="009F3C89" w:rsidP="009F3C8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游泳國小女生中年級組</w:t>
      </w:r>
    </w:p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28"/>
        <w:gridCol w:w="682"/>
        <w:gridCol w:w="491"/>
        <w:gridCol w:w="540"/>
        <w:gridCol w:w="427"/>
        <w:gridCol w:w="66"/>
        <w:gridCol w:w="619"/>
        <w:gridCol w:w="540"/>
        <w:gridCol w:w="427"/>
        <w:gridCol w:w="66"/>
        <w:gridCol w:w="491"/>
        <w:gridCol w:w="540"/>
        <w:gridCol w:w="427"/>
        <w:gridCol w:w="66"/>
        <w:gridCol w:w="491"/>
        <w:gridCol w:w="540"/>
        <w:gridCol w:w="427"/>
        <w:gridCol w:w="66"/>
        <w:gridCol w:w="50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周亮葦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林譽珊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江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玟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蘇庭妤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玟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穎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陳品融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'46"84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鄭雁寧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諭莛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帟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穎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蔡欣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螢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吳昀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旂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陳聿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郁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芯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72"/>
        <w:gridCol w:w="66"/>
        <w:gridCol w:w="559"/>
        <w:gridCol w:w="540"/>
        <w:gridCol w:w="473"/>
        <w:gridCol w:w="66"/>
        <w:gridCol w:w="560"/>
        <w:gridCol w:w="540"/>
        <w:gridCol w:w="473"/>
        <w:gridCol w:w="66"/>
        <w:gridCol w:w="560"/>
        <w:gridCol w:w="540"/>
        <w:gridCol w:w="473"/>
        <w:gridCol w:w="66"/>
        <w:gridCol w:w="560"/>
        <w:gridCol w:w="540"/>
        <w:gridCol w:w="473"/>
        <w:gridCol w:w="66"/>
        <w:gridCol w:w="748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廖珮詅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陳芯瑩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張萱秤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游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雨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林譽珊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蘇庭妤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玟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穎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陳品融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諭莛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鄭雁寧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帟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穎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張詩巧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吳昀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旂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蔡欣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螢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樊迎恩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郁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芯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9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張萱秤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游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雨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蔡沂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于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陳品融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諭莛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鄭雁寧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帟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穎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張詩巧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樊迎恩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20"/>
        <w:gridCol w:w="540"/>
        <w:gridCol w:w="780"/>
        <w:gridCol w:w="66"/>
        <w:gridCol w:w="1500"/>
        <w:gridCol w:w="540"/>
        <w:gridCol w:w="780"/>
        <w:gridCol w:w="66"/>
        <w:gridCol w:w="103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魏榛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蕭證涵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玟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穎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20"/>
        <w:gridCol w:w="540"/>
        <w:gridCol w:w="780"/>
        <w:gridCol w:w="66"/>
        <w:gridCol w:w="151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魏榛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蕭證涵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20"/>
        <w:gridCol w:w="540"/>
        <w:gridCol w:w="780"/>
        <w:gridCol w:w="66"/>
        <w:gridCol w:w="103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蔡沂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郁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芯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72"/>
        <w:gridCol w:w="66"/>
        <w:gridCol w:w="732"/>
        <w:gridCol w:w="540"/>
        <w:gridCol w:w="473"/>
        <w:gridCol w:w="66"/>
        <w:gridCol w:w="560"/>
        <w:gridCol w:w="540"/>
        <w:gridCol w:w="473"/>
        <w:gridCol w:w="66"/>
        <w:gridCol w:w="560"/>
        <w:gridCol w:w="540"/>
        <w:gridCol w:w="473"/>
        <w:gridCol w:w="66"/>
        <w:gridCol w:w="560"/>
        <w:gridCol w:w="540"/>
        <w:gridCol w:w="473"/>
        <w:gridCol w:w="66"/>
        <w:gridCol w:w="57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周亮葦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廖珮詅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陳芯瑩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張萱秤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吳宜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林譽珊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蘇庭妤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于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樊迎恩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張詩巧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94"/>
        <w:gridCol w:w="66"/>
        <w:gridCol w:w="592"/>
        <w:gridCol w:w="540"/>
        <w:gridCol w:w="495"/>
        <w:gridCol w:w="66"/>
        <w:gridCol w:w="592"/>
        <w:gridCol w:w="540"/>
        <w:gridCol w:w="495"/>
        <w:gridCol w:w="66"/>
        <w:gridCol w:w="592"/>
        <w:gridCol w:w="540"/>
        <w:gridCol w:w="397"/>
        <w:gridCol w:w="66"/>
        <w:gridCol w:w="592"/>
        <w:gridCol w:w="540"/>
        <w:gridCol w:w="495"/>
        <w:gridCol w:w="66"/>
        <w:gridCol w:w="607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魏榛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游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雨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吳宜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江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玟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陳聿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72"/>
        <w:gridCol w:w="66"/>
        <w:gridCol w:w="559"/>
        <w:gridCol w:w="540"/>
        <w:gridCol w:w="473"/>
        <w:gridCol w:w="66"/>
        <w:gridCol w:w="560"/>
        <w:gridCol w:w="540"/>
        <w:gridCol w:w="473"/>
        <w:gridCol w:w="66"/>
        <w:gridCol w:w="560"/>
        <w:gridCol w:w="540"/>
        <w:gridCol w:w="473"/>
        <w:gridCol w:w="66"/>
        <w:gridCol w:w="560"/>
        <w:gridCol w:w="540"/>
        <w:gridCol w:w="473"/>
        <w:gridCol w:w="66"/>
        <w:gridCol w:w="748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周亮葦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廖珮詅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陳芯瑩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吳宜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蕭證涵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江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玟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于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陳聿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國小女生中年級組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3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蔡沂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</w:tbl>
    <w:p w:rsidR="009F3C89" w:rsidRPr="009F3C89" w:rsidRDefault="009F3C89" w:rsidP="009F3C8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F3C8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9F3C89" w:rsidRPr="009F3C89" w:rsidRDefault="009F3C89" w:rsidP="009F3C8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游泳國小男生低年級組</w:t>
      </w:r>
    </w:p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國小男生低年級組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9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9016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何承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陳翊哲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9014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林曉敬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9012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吳浚立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9015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余柏恩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9013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黃彥維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樊嘉恩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林辰安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9011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陳育駿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國小男生低年級組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94"/>
        <w:gridCol w:w="66"/>
        <w:gridCol w:w="592"/>
        <w:gridCol w:w="540"/>
        <w:gridCol w:w="495"/>
        <w:gridCol w:w="66"/>
        <w:gridCol w:w="592"/>
        <w:gridCol w:w="540"/>
        <w:gridCol w:w="495"/>
        <w:gridCol w:w="66"/>
        <w:gridCol w:w="592"/>
        <w:gridCol w:w="540"/>
        <w:gridCol w:w="397"/>
        <w:gridCol w:w="66"/>
        <w:gridCol w:w="592"/>
        <w:gridCol w:w="540"/>
        <w:gridCol w:w="495"/>
        <w:gridCol w:w="66"/>
        <w:gridCol w:w="607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9016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何承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陳翊哲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9008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沈珉璿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9010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江昕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9013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黃彥維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林辰安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國小男生低年級組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3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9009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孫嘉佑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重光國小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國小男生低年級組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3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9009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孫嘉佑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重光國小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國小男生低年級組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94"/>
        <w:gridCol w:w="66"/>
        <w:gridCol w:w="592"/>
        <w:gridCol w:w="540"/>
        <w:gridCol w:w="495"/>
        <w:gridCol w:w="66"/>
        <w:gridCol w:w="592"/>
        <w:gridCol w:w="540"/>
        <w:gridCol w:w="495"/>
        <w:gridCol w:w="66"/>
        <w:gridCol w:w="592"/>
        <w:gridCol w:w="540"/>
        <w:gridCol w:w="397"/>
        <w:gridCol w:w="66"/>
        <w:gridCol w:w="592"/>
        <w:gridCol w:w="540"/>
        <w:gridCol w:w="495"/>
        <w:gridCol w:w="66"/>
        <w:gridCol w:w="607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9008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沈珉璿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9014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林曉敬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9012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吳浚立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9010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江昕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9015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余柏恩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9011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陳育駿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國小男生低年級組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94"/>
        <w:gridCol w:w="66"/>
        <w:gridCol w:w="592"/>
        <w:gridCol w:w="540"/>
        <w:gridCol w:w="495"/>
        <w:gridCol w:w="66"/>
        <w:gridCol w:w="592"/>
        <w:gridCol w:w="540"/>
        <w:gridCol w:w="495"/>
        <w:gridCol w:w="66"/>
        <w:gridCol w:w="592"/>
        <w:gridCol w:w="540"/>
        <w:gridCol w:w="495"/>
        <w:gridCol w:w="66"/>
        <w:gridCol w:w="592"/>
        <w:gridCol w:w="540"/>
        <w:gridCol w:w="397"/>
        <w:gridCol w:w="66"/>
        <w:gridCol w:w="607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9009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孫嘉佑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重光國小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9008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沈珉璿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9014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林曉敬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9012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吳浚立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9010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江昕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9013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黃彥維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9011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陳育駿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國小男生低年級組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80"/>
        <w:gridCol w:w="540"/>
        <w:gridCol w:w="487"/>
        <w:gridCol w:w="66"/>
        <w:gridCol w:w="59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吳孟勳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9006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黃子倫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9005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陳孟晉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鄭晨凱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9002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林辰安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國小男生低年級組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國小男生低年級組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國小男生低年級組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國小男生低年級組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國小男生低年級組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F3C8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9F3C89" w:rsidRPr="009F3C89" w:rsidRDefault="009F3C89" w:rsidP="009F3C8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游泳國小女生低年級組</w:t>
      </w:r>
    </w:p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國小女生低年級組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444"/>
        <w:gridCol w:w="66"/>
        <w:gridCol w:w="517"/>
        <w:gridCol w:w="660"/>
        <w:gridCol w:w="445"/>
        <w:gridCol w:w="66"/>
        <w:gridCol w:w="517"/>
        <w:gridCol w:w="660"/>
        <w:gridCol w:w="445"/>
        <w:gridCol w:w="66"/>
        <w:gridCol w:w="517"/>
        <w:gridCol w:w="660"/>
        <w:gridCol w:w="445"/>
        <w:gridCol w:w="66"/>
        <w:gridCol w:w="517"/>
        <w:gridCol w:w="660"/>
        <w:gridCol w:w="372"/>
        <w:gridCol w:w="66"/>
        <w:gridCol w:w="532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10008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王柔婷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劉芷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妘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蔡妘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容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10006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吳芊霈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江盈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張禹心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國小女生低年級組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439"/>
        <w:gridCol w:w="66"/>
        <w:gridCol w:w="508"/>
        <w:gridCol w:w="660"/>
        <w:gridCol w:w="439"/>
        <w:gridCol w:w="66"/>
        <w:gridCol w:w="508"/>
        <w:gridCol w:w="660"/>
        <w:gridCol w:w="439"/>
        <w:gridCol w:w="66"/>
        <w:gridCol w:w="508"/>
        <w:gridCol w:w="660"/>
        <w:gridCol w:w="439"/>
        <w:gridCol w:w="66"/>
        <w:gridCol w:w="508"/>
        <w:gridCol w:w="660"/>
        <w:gridCol w:w="439"/>
        <w:gridCol w:w="66"/>
        <w:gridCol w:w="523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劉芷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妘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10005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莊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珮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慈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郭芊瑜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蔡妘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容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10006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吳芊霈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江盈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國小女生低年級組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607"/>
        <w:gridCol w:w="66"/>
        <w:gridCol w:w="759"/>
        <w:gridCol w:w="660"/>
        <w:gridCol w:w="606"/>
        <w:gridCol w:w="66"/>
        <w:gridCol w:w="759"/>
        <w:gridCol w:w="660"/>
        <w:gridCol w:w="606"/>
        <w:gridCol w:w="66"/>
        <w:gridCol w:w="759"/>
        <w:gridCol w:w="660"/>
        <w:gridCol w:w="606"/>
        <w:gridCol w:w="66"/>
        <w:gridCol w:w="774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10008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王柔婷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劉芷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妘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郭芊瑜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蔡妘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容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國小女生低年級組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03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郭芊瑜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國小女生低年級組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020"/>
        <w:gridCol w:w="660"/>
        <w:gridCol w:w="780"/>
        <w:gridCol w:w="66"/>
        <w:gridCol w:w="103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10005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莊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珮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慈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張禹心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國小女生低年級組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020"/>
        <w:gridCol w:w="660"/>
        <w:gridCol w:w="780"/>
        <w:gridCol w:w="66"/>
        <w:gridCol w:w="1020"/>
        <w:gridCol w:w="660"/>
        <w:gridCol w:w="540"/>
        <w:gridCol w:w="66"/>
        <w:gridCol w:w="103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10005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莊</w:t>
            </w:r>
            <w:proofErr w:type="gramStart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珮</w:t>
            </w:r>
            <w:proofErr w:type="gramEnd"/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慈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10006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吳芊霈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10003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江盈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國小女生低年級組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國小女生低年級組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國小女生低年級組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國小女生低年級組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國小女生低年級組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國小女生低年級組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F3C89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9F3C89" w:rsidRPr="009F3C89" w:rsidRDefault="009F3C89" w:rsidP="009F3C89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游泳公開男生組</w:t>
      </w:r>
    </w:p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518"/>
        <w:gridCol w:w="66"/>
        <w:gridCol w:w="846"/>
        <w:gridCol w:w="660"/>
        <w:gridCol w:w="519"/>
        <w:gridCol w:w="66"/>
        <w:gridCol w:w="847"/>
        <w:gridCol w:w="660"/>
        <w:gridCol w:w="519"/>
        <w:gridCol w:w="66"/>
        <w:gridCol w:w="847"/>
        <w:gridCol w:w="660"/>
        <w:gridCol w:w="519"/>
        <w:gridCol w:w="66"/>
        <w:gridCol w:w="862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11004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沈宗瑋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11003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張一凡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11006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陳履安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11007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賴瑋佑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保長活水世界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17"/>
        <w:gridCol w:w="66"/>
        <w:gridCol w:w="1345"/>
        <w:gridCol w:w="660"/>
        <w:gridCol w:w="718"/>
        <w:gridCol w:w="66"/>
        <w:gridCol w:w="1345"/>
        <w:gridCol w:w="660"/>
        <w:gridCol w:w="718"/>
        <w:gridCol w:w="66"/>
        <w:gridCol w:w="1360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11005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鄭嘉興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11001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黃啟發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11007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賴瑋佑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保長活水世界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00"/>
        <w:gridCol w:w="660"/>
        <w:gridCol w:w="780"/>
        <w:gridCol w:w="66"/>
        <w:gridCol w:w="151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11005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鄭嘉興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11001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黃啟發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11002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廖家振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11002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廖家振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11002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廖家振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00"/>
        <w:gridCol w:w="660"/>
        <w:gridCol w:w="780"/>
        <w:gridCol w:w="66"/>
        <w:gridCol w:w="151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11005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鄭嘉興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11004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沈宗瑋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518"/>
        <w:gridCol w:w="66"/>
        <w:gridCol w:w="846"/>
        <w:gridCol w:w="660"/>
        <w:gridCol w:w="519"/>
        <w:gridCol w:w="66"/>
        <w:gridCol w:w="847"/>
        <w:gridCol w:w="660"/>
        <w:gridCol w:w="519"/>
        <w:gridCol w:w="66"/>
        <w:gridCol w:w="847"/>
        <w:gridCol w:w="660"/>
        <w:gridCol w:w="519"/>
        <w:gridCol w:w="66"/>
        <w:gridCol w:w="862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11004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沈宗瑋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11003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張一凡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11006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陳履安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11007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賴瑋佑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保長活水世界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四式混合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11003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張一凡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399"/>
        <w:gridCol w:w="66"/>
        <w:gridCol w:w="548"/>
        <w:gridCol w:w="660"/>
        <w:gridCol w:w="399"/>
        <w:gridCol w:w="66"/>
        <w:gridCol w:w="548"/>
        <w:gridCol w:w="660"/>
        <w:gridCol w:w="399"/>
        <w:gridCol w:w="66"/>
        <w:gridCol w:w="548"/>
        <w:gridCol w:w="660"/>
        <w:gridCol w:w="399"/>
        <w:gridCol w:w="66"/>
        <w:gridCol w:w="548"/>
        <w:gridCol w:w="660"/>
        <w:gridCol w:w="399"/>
        <w:gridCol w:w="66"/>
        <w:gridCol w:w="563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11006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陳履安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11003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張一凡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11002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廖家振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11004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沈宗瑋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11005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鄭嘉興</w:t>
            </w: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9F3C89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</w:tr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F3C89" w:rsidRPr="009F3C89" w:rsidRDefault="009F3C89" w:rsidP="009F3C89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公開男生組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9F3C89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F3C89" w:rsidRPr="009F3C89" w:rsidTr="009F3C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3C89" w:rsidRPr="009F3C89" w:rsidRDefault="009F3C89" w:rsidP="009F3C89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63DB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63DBD" w:rsidRPr="00E63DBD" w:rsidRDefault="00E63DBD" w:rsidP="00E63DB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游泳公開女生組</w:t>
      </w:r>
    </w:p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275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12001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吳慧玲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虎尾早泳會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四式混合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公開女生組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63DB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63DBD" w:rsidRPr="00E63DBD" w:rsidRDefault="00E63DBD" w:rsidP="00E63DB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25~34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歲男生組</w:t>
      </w:r>
    </w:p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13001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陳履賢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00"/>
        <w:gridCol w:w="660"/>
        <w:gridCol w:w="780"/>
        <w:gridCol w:w="66"/>
        <w:gridCol w:w="1035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13003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徐銘徽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雲林縣消防局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13005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梁競文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00"/>
        <w:gridCol w:w="660"/>
        <w:gridCol w:w="780"/>
        <w:gridCol w:w="66"/>
        <w:gridCol w:w="1035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13003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徐銘徽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雲林縣消防局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13005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梁競文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13001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陳履賢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13004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林柏成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雲林縣消防局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13004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林柏成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雲林縣消防局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00"/>
        <w:gridCol w:w="660"/>
        <w:gridCol w:w="780"/>
        <w:gridCol w:w="66"/>
        <w:gridCol w:w="1035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13002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韓尚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13005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梁競文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518"/>
        <w:gridCol w:w="66"/>
        <w:gridCol w:w="846"/>
        <w:gridCol w:w="660"/>
        <w:gridCol w:w="519"/>
        <w:gridCol w:w="66"/>
        <w:gridCol w:w="847"/>
        <w:gridCol w:w="660"/>
        <w:gridCol w:w="519"/>
        <w:gridCol w:w="66"/>
        <w:gridCol w:w="847"/>
        <w:gridCol w:w="660"/>
        <w:gridCol w:w="519"/>
        <w:gridCol w:w="66"/>
        <w:gridCol w:w="862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13002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韓尚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13001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陳履賢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13004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林柏成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雲林縣消防局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13003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徐銘徽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雲林縣消防局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63DB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63DBD" w:rsidRPr="00E63DBD" w:rsidRDefault="00E63DBD" w:rsidP="00E63DB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25~34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歲女生組</w:t>
      </w:r>
    </w:p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14001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吳怡慧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14001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吳怡慧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25~34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63DB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63DBD" w:rsidRPr="00E63DBD" w:rsidRDefault="00E63DBD" w:rsidP="00E63DB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35~44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歲男生組</w:t>
      </w:r>
    </w:p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00"/>
        <w:gridCol w:w="660"/>
        <w:gridCol w:w="780"/>
        <w:gridCol w:w="66"/>
        <w:gridCol w:w="1515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15001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游聖彬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15006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王詩強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雲林縣消防局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17"/>
        <w:gridCol w:w="66"/>
        <w:gridCol w:w="1345"/>
        <w:gridCol w:w="660"/>
        <w:gridCol w:w="718"/>
        <w:gridCol w:w="66"/>
        <w:gridCol w:w="1345"/>
        <w:gridCol w:w="660"/>
        <w:gridCol w:w="718"/>
        <w:gridCol w:w="66"/>
        <w:gridCol w:w="1360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15001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游聖彬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15004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林宏仁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雲林縣消防局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15006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王詩強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雲林縣消防局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61"/>
        <w:gridCol w:w="66"/>
        <w:gridCol w:w="1455"/>
        <w:gridCol w:w="660"/>
        <w:gridCol w:w="762"/>
        <w:gridCol w:w="66"/>
        <w:gridCol w:w="1455"/>
        <w:gridCol w:w="660"/>
        <w:gridCol w:w="762"/>
        <w:gridCol w:w="66"/>
        <w:gridCol w:w="1008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15001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游聖彬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15004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林宏仁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雲林縣消防局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15007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林岳振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020"/>
        <w:gridCol w:w="660"/>
        <w:gridCol w:w="780"/>
        <w:gridCol w:w="66"/>
        <w:gridCol w:w="1035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15009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葉坤山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15010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黃俊翰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00"/>
        <w:gridCol w:w="660"/>
        <w:gridCol w:w="780"/>
        <w:gridCol w:w="66"/>
        <w:gridCol w:w="1020"/>
        <w:gridCol w:w="660"/>
        <w:gridCol w:w="780"/>
        <w:gridCol w:w="66"/>
        <w:gridCol w:w="1035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15002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張毓晟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海豹游泳協會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15009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葉坤山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15008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簡仁哲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555"/>
        <w:gridCol w:w="66"/>
        <w:gridCol w:w="938"/>
        <w:gridCol w:w="660"/>
        <w:gridCol w:w="555"/>
        <w:gridCol w:w="66"/>
        <w:gridCol w:w="938"/>
        <w:gridCol w:w="660"/>
        <w:gridCol w:w="555"/>
        <w:gridCol w:w="66"/>
        <w:gridCol w:w="683"/>
        <w:gridCol w:w="660"/>
        <w:gridCol w:w="555"/>
        <w:gridCol w:w="66"/>
        <w:gridCol w:w="698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15003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朱培言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雲林縣消防局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15005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林瑞祥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雲林縣消防局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15009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葉坤山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15008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簡仁哲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00"/>
        <w:gridCol w:w="660"/>
        <w:gridCol w:w="780"/>
        <w:gridCol w:w="66"/>
        <w:gridCol w:w="1020"/>
        <w:gridCol w:w="660"/>
        <w:gridCol w:w="780"/>
        <w:gridCol w:w="66"/>
        <w:gridCol w:w="1035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15003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朱培言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雲林縣消防局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15007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林岳振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15010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黃俊翰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00"/>
        <w:gridCol w:w="660"/>
        <w:gridCol w:w="780"/>
        <w:gridCol w:w="66"/>
        <w:gridCol w:w="1020"/>
        <w:gridCol w:w="660"/>
        <w:gridCol w:w="780"/>
        <w:gridCol w:w="66"/>
        <w:gridCol w:w="1035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15005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林瑞祥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雲林縣消防局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15007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林岳振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15010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黃俊翰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15004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林宏仁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雲林縣消防局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518"/>
        <w:gridCol w:w="66"/>
        <w:gridCol w:w="846"/>
        <w:gridCol w:w="660"/>
        <w:gridCol w:w="519"/>
        <w:gridCol w:w="66"/>
        <w:gridCol w:w="847"/>
        <w:gridCol w:w="660"/>
        <w:gridCol w:w="519"/>
        <w:gridCol w:w="66"/>
        <w:gridCol w:w="847"/>
        <w:gridCol w:w="660"/>
        <w:gridCol w:w="519"/>
        <w:gridCol w:w="66"/>
        <w:gridCol w:w="862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15001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游聖彬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15005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林瑞祥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雲林縣消防局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15004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林宏仁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雲林縣消防局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15003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朱培言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雲林縣消防局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35~44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63DB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63DBD" w:rsidRPr="00E63DBD" w:rsidRDefault="00E63DBD" w:rsidP="00E63DB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45~54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歲男生組</w:t>
      </w:r>
    </w:p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020"/>
        <w:gridCol w:w="660"/>
        <w:gridCol w:w="780"/>
        <w:gridCol w:w="66"/>
        <w:gridCol w:w="1020"/>
        <w:gridCol w:w="660"/>
        <w:gridCol w:w="780"/>
        <w:gridCol w:w="66"/>
        <w:gridCol w:w="1755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17011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蕭偉明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17010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蔡明賢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17012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林再添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水世界游泳協會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61"/>
        <w:gridCol w:w="66"/>
        <w:gridCol w:w="1455"/>
        <w:gridCol w:w="660"/>
        <w:gridCol w:w="762"/>
        <w:gridCol w:w="66"/>
        <w:gridCol w:w="1455"/>
        <w:gridCol w:w="660"/>
        <w:gridCol w:w="762"/>
        <w:gridCol w:w="66"/>
        <w:gridCol w:w="1008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17001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蔡遠鵬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17003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黃孟立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17011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蕭偉明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61"/>
        <w:gridCol w:w="66"/>
        <w:gridCol w:w="1455"/>
        <w:gridCol w:w="660"/>
        <w:gridCol w:w="762"/>
        <w:gridCol w:w="66"/>
        <w:gridCol w:w="1455"/>
        <w:gridCol w:w="660"/>
        <w:gridCol w:w="762"/>
        <w:gridCol w:w="66"/>
        <w:gridCol w:w="1008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17001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蔡遠鵬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17003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黃孟立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17011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蕭偉明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397"/>
        <w:gridCol w:w="66"/>
        <w:gridCol w:w="686"/>
        <w:gridCol w:w="660"/>
        <w:gridCol w:w="396"/>
        <w:gridCol w:w="66"/>
        <w:gridCol w:w="589"/>
        <w:gridCol w:w="660"/>
        <w:gridCol w:w="396"/>
        <w:gridCol w:w="66"/>
        <w:gridCol w:w="541"/>
        <w:gridCol w:w="660"/>
        <w:gridCol w:w="396"/>
        <w:gridCol w:w="66"/>
        <w:gridCol w:w="493"/>
        <w:gridCol w:w="660"/>
        <w:gridCol w:w="396"/>
        <w:gridCol w:w="66"/>
        <w:gridCol w:w="460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17002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陳聰獻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17004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張啟忠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17007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陳世漳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雲林縣消防局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17006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郭啟明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虎尾早泳會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17010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蔡明賢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</w:tr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17009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陳信宏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斗南鎮四季游泳協會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17013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陳明賢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水世界游泳協會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17005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李阿鈞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虎尾早泳會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511"/>
        <w:gridCol w:w="66"/>
        <w:gridCol w:w="828"/>
        <w:gridCol w:w="660"/>
        <w:gridCol w:w="511"/>
        <w:gridCol w:w="66"/>
        <w:gridCol w:w="722"/>
        <w:gridCol w:w="660"/>
        <w:gridCol w:w="511"/>
        <w:gridCol w:w="66"/>
        <w:gridCol w:w="1145"/>
        <w:gridCol w:w="660"/>
        <w:gridCol w:w="511"/>
        <w:gridCol w:w="66"/>
        <w:gridCol w:w="737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17004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張啟忠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17006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郭啟明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虎尾早泳會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17009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陳信宏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斗南鎮四季游泳協會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17005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李阿鈞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虎尾早泳會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61"/>
        <w:gridCol w:w="66"/>
        <w:gridCol w:w="1455"/>
        <w:gridCol w:w="660"/>
        <w:gridCol w:w="762"/>
        <w:gridCol w:w="66"/>
        <w:gridCol w:w="1224"/>
        <w:gridCol w:w="660"/>
        <w:gridCol w:w="762"/>
        <w:gridCol w:w="66"/>
        <w:gridCol w:w="1239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17004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張啟忠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17006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郭啟明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虎尾早泳會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17005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李阿鈞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虎尾早泳會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00"/>
        <w:gridCol w:w="660"/>
        <w:gridCol w:w="780"/>
        <w:gridCol w:w="66"/>
        <w:gridCol w:w="1035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17007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陳世漳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雲林縣消防局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17010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蔡明賢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17007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陳世漳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雲林縣消防局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2220"/>
        <w:gridCol w:w="660"/>
        <w:gridCol w:w="780"/>
        <w:gridCol w:w="66"/>
        <w:gridCol w:w="1515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17008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沈政勳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斗南鎮四季游泳協會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17003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黃孟立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2235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17008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沈政勳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斗南鎮四季游泳協會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17"/>
        <w:gridCol w:w="66"/>
        <w:gridCol w:w="1345"/>
        <w:gridCol w:w="660"/>
        <w:gridCol w:w="718"/>
        <w:gridCol w:w="66"/>
        <w:gridCol w:w="1345"/>
        <w:gridCol w:w="660"/>
        <w:gridCol w:w="718"/>
        <w:gridCol w:w="66"/>
        <w:gridCol w:w="1360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17001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蔡遠鵬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17002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陳聰獻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17007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陳世漳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雲林縣消防局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63DB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63DBD" w:rsidRPr="00E63DBD" w:rsidRDefault="00E63DBD" w:rsidP="00E63DB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45~54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歲女生組</w:t>
      </w:r>
    </w:p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00"/>
        <w:gridCol w:w="660"/>
        <w:gridCol w:w="780"/>
        <w:gridCol w:w="66"/>
        <w:gridCol w:w="1755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18001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蔡玉錦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海豹游泳協會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18003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姵</w:t>
            </w:r>
            <w:proofErr w:type="gramEnd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瑩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水世界游泳協會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18001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蔡玉錦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海豹游泳協會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755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18002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王美玲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水世界游泳協會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755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18003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姵</w:t>
            </w:r>
            <w:proofErr w:type="gramEnd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瑩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水世界游泳協會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18001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蔡玉錦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海豹游泳協會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45~54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63DB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63DBD" w:rsidRPr="00E63DBD" w:rsidRDefault="00E63DBD" w:rsidP="00E63DB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55~64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歲男生組</w:t>
      </w:r>
    </w:p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55~64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55~64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755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19007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劉茂成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水世界游泳協會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55~64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99"/>
        <w:gridCol w:w="66"/>
        <w:gridCol w:w="1297"/>
        <w:gridCol w:w="660"/>
        <w:gridCol w:w="699"/>
        <w:gridCol w:w="66"/>
        <w:gridCol w:w="1297"/>
        <w:gridCol w:w="660"/>
        <w:gridCol w:w="699"/>
        <w:gridCol w:w="66"/>
        <w:gridCol w:w="1512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19004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陳重臣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海豹游泳協會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19003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周宏德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海豹游泳協會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19006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劉光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揆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水世界游泳協會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55~64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387"/>
        <w:gridCol w:w="66"/>
        <w:gridCol w:w="647"/>
        <w:gridCol w:w="660"/>
        <w:gridCol w:w="387"/>
        <w:gridCol w:w="66"/>
        <w:gridCol w:w="517"/>
        <w:gridCol w:w="660"/>
        <w:gridCol w:w="387"/>
        <w:gridCol w:w="66"/>
        <w:gridCol w:w="517"/>
        <w:gridCol w:w="660"/>
        <w:gridCol w:w="387"/>
        <w:gridCol w:w="66"/>
        <w:gridCol w:w="560"/>
        <w:gridCol w:w="660"/>
        <w:gridCol w:w="387"/>
        <w:gridCol w:w="66"/>
        <w:gridCol w:w="575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19005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黃讚良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斗南鎮四季游泳協會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19001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林正浩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19002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郭俊麟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19008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李崇賓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水世界游泳協會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19009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王啟淡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水世界游泳協會</w:t>
            </w:r>
          </w:p>
        </w:tc>
      </w:tr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55~64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388"/>
        <w:gridCol w:w="66"/>
        <w:gridCol w:w="656"/>
        <w:gridCol w:w="660"/>
        <w:gridCol w:w="389"/>
        <w:gridCol w:w="66"/>
        <w:gridCol w:w="523"/>
        <w:gridCol w:w="660"/>
        <w:gridCol w:w="389"/>
        <w:gridCol w:w="66"/>
        <w:gridCol w:w="523"/>
        <w:gridCol w:w="660"/>
        <w:gridCol w:w="389"/>
        <w:gridCol w:w="66"/>
        <w:gridCol w:w="523"/>
        <w:gridCol w:w="660"/>
        <w:gridCol w:w="389"/>
        <w:gridCol w:w="66"/>
        <w:gridCol w:w="582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19005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黃讚良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斗南鎮四季游泳協會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19001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林正浩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19004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陳重臣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海豹游泳協會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19002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郭俊麟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19008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李崇賓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水世界游泳協會</w:t>
            </w:r>
          </w:p>
        </w:tc>
      </w:tr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55~64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17"/>
        <w:gridCol w:w="66"/>
        <w:gridCol w:w="1345"/>
        <w:gridCol w:w="660"/>
        <w:gridCol w:w="718"/>
        <w:gridCol w:w="66"/>
        <w:gridCol w:w="1345"/>
        <w:gridCol w:w="660"/>
        <w:gridCol w:w="718"/>
        <w:gridCol w:w="66"/>
        <w:gridCol w:w="1360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19001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林正浩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19004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陳重臣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海豹游泳協會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19002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郭俊麟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55~64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37"/>
        <w:gridCol w:w="66"/>
        <w:gridCol w:w="1649"/>
        <w:gridCol w:w="660"/>
        <w:gridCol w:w="638"/>
        <w:gridCol w:w="66"/>
        <w:gridCol w:w="1313"/>
        <w:gridCol w:w="660"/>
        <w:gridCol w:w="638"/>
        <w:gridCol w:w="66"/>
        <w:gridCol w:w="1328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19005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黃讚良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斗南鎮四季游泳協會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19008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李崇賓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水世界游泳協會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19007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劉茂成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水世界游泳協會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55~64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740"/>
        <w:gridCol w:w="660"/>
        <w:gridCol w:w="780"/>
        <w:gridCol w:w="66"/>
        <w:gridCol w:w="1755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19006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劉光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揆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水世界游泳協會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19007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劉茂成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水世界游泳協會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55~64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55~64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755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19006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劉光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揆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水世界游泳協會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55~64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55~64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55~64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55~64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55~64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55~64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63DB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63DBD" w:rsidRPr="00E63DBD" w:rsidRDefault="00E63DBD" w:rsidP="00E63DB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55~64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歲女生組</w:t>
      </w:r>
    </w:p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55~64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55~64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20001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莊麗華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海豹游泳協會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55~64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20001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莊麗華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海豹游泳協會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55~64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55~64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55~64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55~64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55~64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55~64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55~64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55~64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55~64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55~64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55~64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55~64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55~64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63DB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63DBD" w:rsidRPr="00E63DBD" w:rsidRDefault="00E63DBD" w:rsidP="00E63DB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65~74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歲男生組</w:t>
      </w:r>
    </w:p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21001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梁財源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海豹游泳協會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21001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梁財源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海豹游泳協會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21001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梁財源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海豹游泳協會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2220"/>
        <w:gridCol w:w="660"/>
        <w:gridCol w:w="780"/>
        <w:gridCol w:w="66"/>
        <w:gridCol w:w="1755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21002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林芳雄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斗南鎮四季游泳協會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21003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姚景惠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水世界游泳協會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2220"/>
        <w:gridCol w:w="660"/>
        <w:gridCol w:w="780"/>
        <w:gridCol w:w="66"/>
        <w:gridCol w:w="1755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21002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林芳雄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斗南鎮四季游泳協會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21003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姚景惠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水世界游泳協會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2220"/>
        <w:gridCol w:w="660"/>
        <w:gridCol w:w="540"/>
        <w:gridCol w:w="66"/>
        <w:gridCol w:w="1755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21002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林芳雄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斗南鎮四季游泳協會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21004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陳才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水世界游泳協會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540"/>
        <w:gridCol w:w="66"/>
        <w:gridCol w:w="1755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21004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陳才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水世界游泳協會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63DB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63DBD" w:rsidRPr="00E63DBD" w:rsidRDefault="00E63DBD" w:rsidP="00E63DB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65~74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歲女生組</w:t>
      </w:r>
    </w:p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22002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張玉美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1020"/>
        <w:gridCol w:w="66"/>
        <w:gridCol w:w="1515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22001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樊</w:t>
            </w:r>
            <w:proofErr w:type="gramEnd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黃秋枝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22002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張玉美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22002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張玉美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65~74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歲女生組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63DB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63DBD" w:rsidRPr="00E63DBD" w:rsidRDefault="00E63DBD" w:rsidP="00E63DB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游泳身心障礙男生組</w:t>
      </w:r>
    </w:p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身心障礙男生組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25001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陳永順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身心障礙男生組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身心障礙男生組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身心障礙男生組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25001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陳永順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身心障礙男生組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"/>
        <w:gridCol w:w="1515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25001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陳永順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身心障礙男生組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蛙式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身心障礙男生組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身心障礙男生組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仰式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身心障礙男生組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身心障礙男生組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蝶式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身心障礙男生組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身心障礙男生組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身心障礙男生組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身心障礙男生組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身心障礙男生組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身心障礙男生組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63DB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63DBD" w:rsidRPr="00E63DBD" w:rsidRDefault="00E63DBD" w:rsidP="00E63DB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游泳成人接力賽男生組</w:t>
      </w:r>
    </w:p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成人接力賽男生組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412"/>
        <w:gridCol w:w="66"/>
        <w:gridCol w:w="580"/>
        <w:gridCol w:w="660"/>
        <w:gridCol w:w="412"/>
        <w:gridCol w:w="66"/>
        <w:gridCol w:w="580"/>
        <w:gridCol w:w="660"/>
        <w:gridCol w:w="412"/>
        <w:gridCol w:w="66"/>
        <w:gridCol w:w="580"/>
        <w:gridCol w:w="660"/>
        <w:gridCol w:w="412"/>
        <w:gridCol w:w="66"/>
        <w:gridCol w:w="468"/>
        <w:gridCol w:w="660"/>
        <w:gridCol w:w="412"/>
        <w:gridCol w:w="66"/>
        <w:gridCol w:w="483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27002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陳聰獻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27001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陳履賢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27003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韓尚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27006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蔡明賢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27007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蕭偉明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</w:tr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27004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梁競文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27005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葉坤山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成人接力賽男生組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成人接力賽男生組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成人接力賽男生組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成人接力賽男生組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成人接力賽男生組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200M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自由式接力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F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63DB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63DBD" w:rsidRPr="00E63DBD" w:rsidRDefault="00E63DBD" w:rsidP="00E63DB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游泳國小、國中、高中主</w:t>
      </w:r>
      <w:r w:rsidR="00E170F1"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36"/>
          <w:szCs w:val="36"/>
        </w:rPr>
        <w:t>管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(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校長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)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組</w:t>
      </w:r>
    </w:p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國小、國中、高中主官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(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校長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)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組不分姿勢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686"/>
        <w:gridCol w:w="701"/>
        <w:gridCol w:w="880"/>
        <w:gridCol w:w="660"/>
        <w:gridCol w:w="686"/>
        <w:gridCol w:w="493"/>
        <w:gridCol w:w="880"/>
        <w:gridCol w:w="660"/>
        <w:gridCol w:w="686"/>
        <w:gridCol w:w="493"/>
        <w:gridCol w:w="895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29003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張哲瑜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sdsdsd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29001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楊豪森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校長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29002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王冬雅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校長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大美國小</w:t>
            </w:r>
          </w:p>
        </w:tc>
      </w:tr>
    </w:tbl>
    <w:p w:rsidR="00E63DBD" w:rsidRPr="00E63DBD" w:rsidRDefault="00E63DBD" w:rsidP="00E63DB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63DB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63DBD" w:rsidRPr="00E63DBD" w:rsidRDefault="00E63DBD" w:rsidP="00E63DB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游泳國小、國中、高中主管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(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主任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)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組</w:t>
      </w:r>
    </w:p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國小、國中、高中主管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(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主任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)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組不分姿勢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458"/>
        <w:gridCol w:w="379"/>
        <w:gridCol w:w="536"/>
        <w:gridCol w:w="660"/>
        <w:gridCol w:w="457"/>
        <w:gridCol w:w="615"/>
        <w:gridCol w:w="536"/>
        <w:gridCol w:w="660"/>
        <w:gridCol w:w="457"/>
        <w:gridCol w:w="379"/>
        <w:gridCol w:w="536"/>
        <w:gridCol w:w="660"/>
        <w:gridCol w:w="457"/>
        <w:gridCol w:w="379"/>
        <w:gridCol w:w="551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30004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蔡世宏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主任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明倫國小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30001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沈金永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夜補校主任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30002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紀宗霖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主任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大美國小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30003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王永裕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主任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明倫國小</w:t>
            </w:r>
          </w:p>
        </w:tc>
      </w:tr>
    </w:tbl>
    <w:p w:rsidR="00E63DBD" w:rsidRPr="00E63DBD" w:rsidRDefault="00E63DBD" w:rsidP="00E63DB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63DB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63DBD" w:rsidRPr="00E63DBD" w:rsidRDefault="00E63DBD" w:rsidP="00E63DB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游泳雲林縣各鄉鎮游泳協會歷屆會長組</w:t>
      </w:r>
    </w:p>
    <w:p w:rsidR="00E63DBD" w:rsidRPr="00E63DBD" w:rsidRDefault="00E63DBD" w:rsidP="00E63DB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雲林縣各鄉鎮游泳協會歷屆會長組不分姿勢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</w:t>
      </w:r>
      <w:r w:rsidRPr="00E63DB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440"/>
        <w:gridCol w:w="66"/>
        <w:gridCol w:w="651"/>
        <w:gridCol w:w="660"/>
        <w:gridCol w:w="440"/>
        <w:gridCol w:w="370"/>
        <w:gridCol w:w="510"/>
        <w:gridCol w:w="660"/>
        <w:gridCol w:w="440"/>
        <w:gridCol w:w="721"/>
        <w:gridCol w:w="861"/>
        <w:gridCol w:w="660"/>
        <w:gridCol w:w="440"/>
        <w:gridCol w:w="66"/>
        <w:gridCol w:w="736"/>
      </w:tblGrid>
      <w:tr w:rsidR="00E63DBD" w:rsidRPr="00E63DBD" w:rsidTr="00E63D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31002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陳次舜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31001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沈政勳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主委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31003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沈政勳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游泳委員會主委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斗南鎮四季游泳協會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31004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李繼明</w:t>
            </w: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水世界游泳協會</w:t>
            </w:r>
          </w:p>
        </w:tc>
      </w:tr>
    </w:tbl>
    <w:p w:rsidR="00E63DBD" w:rsidRPr="00E63DBD" w:rsidRDefault="00E63DBD" w:rsidP="00E63DB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63DB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63DBD" w:rsidRPr="00E63DBD" w:rsidRDefault="00E63DBD" w:rsidP="00E63DB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63DBD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游泳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高中組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840"/>
        <w:gridCol w:w="840"/>
        <w:gridCol w:w="300"/>
        <w:gridCol w:w="540"/>
      </w:tblGrid>
      <w:tr w:rsidR="00E63DBD" w:rsidRPr="00E63DBD" w:rsidTr="00E63DB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劉永堂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黃永志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楊豪森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黃仕柱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蔡光哲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楊豪森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黃仕柱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蔡光哲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北港高中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蔡孟峰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洪定邦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陳明田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土庫商工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何景標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張靜芳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北港農工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王金樑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洪綉梅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許永昌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黃士榮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沈芳偕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大德工商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陳聰獻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潘健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許仁弘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泯竤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張哲銘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33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63DB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63DBD" w:rsidRPr="00E63DBD" w:rsidRDefault="00E63DBD" w:rsidP="00E63DB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63DBD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游泳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國中組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3180"/>
        <w:gridCol w:w="840"/>
        <w:gridCol w:w="300"/>
        <w:gridCol w:w="540"/>
      </w:tblGrid>
      <w:tr w:rsidR="00E63DBD" w:rsidRPr="00E63DBD" w:rsidTr="00E63DB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陳聰獻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潘健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陳聰獻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潘健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永年中學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許仁弘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泯竤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蔡奇達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魏本洲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鍾明同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魏本洲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鍾明同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林正雄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黃采芯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斗南高中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游淑英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蕭智仁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二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崙</w:t>
            </w:r>
            <w:proofErr w:type="gramEnd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許美珠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厲秀英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周淑敏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陳煌銘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彭迺</w:t>
            </w:r>
            <w:proofErr w:type="gramEnd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葉耀中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王永中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陳煌銘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彭迺</w:t>
            </w:r>
            <w:proofErr w:type="gramEnd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林子筠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鍾</w:t>
            </w:r>
            <w:proofErr w:type="gramEnd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念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濡</w:t>
            </w:r>
            <w:proofErr w:type="gramEnd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連佑祥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陳盈志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沈金永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47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林子筠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周佳韻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張芳煜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連佑祥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沈金永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林秀娟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王冠禹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王瑞標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廖允謙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林秀娟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王瑞標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王冠禹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廖允謙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林彩玲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梁恩嘉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吳嘉綺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王景慧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梁恩嘉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劉威君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王景慧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黃基津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劉又誠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邱碧施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許哲瑋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黃基津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劉又誠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許哲瑋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陳昭龍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王冠禹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廖瑋昭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楊善淵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王瑞標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賴經傑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黃貴枝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楊善淵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王冠禹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賴經傑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林內國中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林俊賢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吳薇伶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林俊賢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吳正祥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樟</w:t>
            </w:r>
            <w:proofErr w:type="gramEnd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湖國中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陳清圳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林玉梅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翁居易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陳泰安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王美雪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67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114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47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63DB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63DBD" w:rsidRPr="00E63DBD" w:rsidRDefault="00E63DBD" w:rsidP="00E63DB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63DBD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游泳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國小高年級組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500"/>
        <w:gridCol w:w="300"/>
        <w:gridCol w:w="840"/>
        <w:gridCol w:w="3180"/>
        <w:gridCol w:w="840"/>
        <w:gridCol w:w="300"/>
        <w:gridCol w:w="540"/>
      </w:tblGrid>
      <w:tr w:rsidR="00E63DBD" w:rsidRPr="00E63DBD" w:rsidTr="00E63DB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邱麗香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陳冠宇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林敬宗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王櫻婷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吳兆雄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李弦青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王恆生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張誠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王櫻婷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陳建旭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林麗娟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張誠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翁碧慧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沈耿宏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黃玉雯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戴玉惠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楊至豪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戴玉惠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楊至豪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游雅雪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鍾</w:t>
            </w:r>
            <w:proofErr w:type="gramEnd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欣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樺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陳政偉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李勁男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陳慧玲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李勁男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曾順源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林士乾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華南國小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陳清圳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吳承樺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朱俊達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胡光漢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簡維昌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許茜茹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張泰榮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胡光漢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許茜茹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張泰榮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重光國小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陳盈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錞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廖士元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黃妙玲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蘇清泉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郭智明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潘紀君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廖庭蔚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王冠禹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邱孟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緘</w:t>
            </w:r>
            <w:proofErr w:type="gramEnd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尤聖涵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王冠禹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翁嘉隆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翁嘉隆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土庫國小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黃靖茹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蔡宗憲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黃靖茹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謝俊慶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蘇維新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蔡佳燕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洪嘉宏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黃金地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楊佳純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蘇衍丞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郭勇童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王億榮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旻</w:t>
            </w:r>
            <w:proofErr w:type="gramEnd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郭勇童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陳玉龍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旻</w:t>
            </w:r>
            <w:proofErr w:type="gramEnd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文光國小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蔡依真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鄭韶華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王保勝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張景哲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呂翠華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李銘珠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翁毓婷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李育城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李銘珠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蔡佩君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張淑雯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57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101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44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63DB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63DBD" w:rsidRPr="00E63DBD" w:rsidRDefault="00E63DBD" w:rsidP="00E63DB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63DBD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游泳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國小中年級組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500"/>
        <w:gridCol w:w="300"/>
        <w:gridCol w:w="840"/>
        <w:gridCol w:w="2160"/>
        <w:gridCol w:w="840"/>
        <w:gridCol w:w="300"/>
        <w:gridCol w:w="540"/>
      </w:tblGrid>
      <w:tr w:rsidR="00E63DBD" w:rsidRPr="00E63DBD" w:rsidTr="00E63DB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王櫻婷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黃政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紘</w:t>
            </w:r>
            <w:proofErr w:type="gramEnd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張誠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張依萍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王櫻婷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劉建位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張誠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戴玉惠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王佳音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戴玉惠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楊至豪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陳政偉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李勁男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陳政偉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李勁男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張雯萍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華南國小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陳清圳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吳承樺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朱俊達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黃定國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蔡世杰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黃壹郎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僑真國小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蘇清泉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李玉蓮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潘紀君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蘇清泉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黃天亮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潘紀君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張美琳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趙千羽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陳懷駿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張美琳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王慧玲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陳懷駿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丁雪娟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廖嘉信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王冠禹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翁嘉隆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翁嘉隆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潮厝國小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余碧玉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黃僅媚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蘇維新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蘇紋玉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邱懿菁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洪嘉宏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黃金地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蘇衍丞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黃金地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楊佳純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郭勇童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李佩真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旻</w:t>
            </w:r>
            <w:proofErr w:type="gramEnd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郭勇童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羅如玉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旻</w:t>
            </w:r>
            <w:proofErr w:type="gramEnd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鍾明哲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高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絃</w:t>
            </w:r>
            <w:proofErr w:type="gramEnd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蔡維哲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李銘珠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何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潁</w:t>
            </w:r>
            <w:proofErr w:type="gramEnd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維多利亞小學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30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54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63DB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63DBD" w:rsidRPr="00E63DBD" w:rsidRDefault="00E63DBD" w:rsidP="00E63DB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63DBD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游泳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國小低年級組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1620"/>
        <w:gridCol w:w="840"/>
        <w:gridCol w:w="300"/>
        <w:gridCol w:w="540"/>
      </w:tblGrid>
      <w:tr w:rsidR="00E63DBD" w:rsidRPr="00E63DBD" w:rsidTr="00E63DB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王櫻婷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汪明宗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張誠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陳政偉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李勁男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楊松田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程美珠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劉育良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胡光漢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簡維昌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張泰榮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重光國小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陳盈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錞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林淑珠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賴瓊林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黃定國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薛秀琴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黃壹郎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張美琳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許娟娟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陳懷駿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王思婷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王冠禹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翁嘉隆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翁嘉隆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郭勇童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李香蘭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旻</w:t>
            </w:r>
            <w:proofErr w:type="gramEnd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郭勇童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郭威成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旻</w:t>
            </w:r>
            <w:proofErr w:type="gramEnd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李銘珠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江碧菁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張淑雯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李銘珠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潘雪昭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63DB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63DBD" w:rsidRPr="00E63DBD" w:rsidRDefault="00E63DBD" w:rsidP="00E63DB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63DBD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游泳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公開組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500"/>
        <w:gridCol w:w="300"/>
        <w:gridCol w:w="840"/>
        <w:gridCol w:w="840"/>
        <w:gridCol w:w="540"/>
        <w:gridCol w:w="180"/>
        <w:gridCol w:w="540"/>
      </w:tblGrid>
      <w:tr w:rsidR="00E63DBD" w:rsidRPr="00E63DBD" w:rsidTr="00E63DB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雲林科技大學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許舒翔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陳聰獻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虎尾早泳會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保長活水世界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63DB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63DBD" w:rsidRPr="00E63DBD" w:rsidRDefault="00E63DBD" w:rsidP="00E63DB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63DBD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游泳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25~34歲組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500"/>
        <w:gridCol w:w="300"/>
        <w:gridCol w:w="840"/>
        <w:gridCol w:w="840"/>
        <w:gridCol w:w="840"/>
        <w:gridCol w:w="180"/>
        <w:gridCol w:w="540"/>
      </w:tblGrid>
      <w:tr w:rsidR="00E63DBD" w:rsidRPr="00E63DBD" w:rsidTr="00E63DB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許舒翔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陳聰獻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雲林縣消防局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戴天星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李引哲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劉采鑫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林岳振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63DB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63DBD" w:rsidRPr="00E63DBD" w:rsidRDefault="00E63DBD" w:rsidP="00E63DB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63DBD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游泳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35~44歲組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500"/>
        <w:gridCol w:w="300"/>
        <w:gridCol w:w="540"/>
        <w:gridCol w:w="540"/>
        <w:gridCol w:w="540"/>
        <w:gridCol w:w="300"/>
        <w:gridCol w:w="540"/>
      </w:tblGrid>
      <w:tr w:rsidR="00E63DBD" w:rsidRPr="00E63DBD" w:rsidTr="00E63DB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海豹游泳協會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雲林縣消防局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63DB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63DBD" w:rsidRPr="00E63DBD" w:rsidRDefault="00E63DBD" w:rsidP="00E63DB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63DBD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游泳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45~54歲組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2220"/>
        <w:gridCol w:w="300"/>
        <w:gridCol w:w="840"/>
        <w:gridCol w:w="840"/>
        <w:gridCol w:w="840"/>
        <w:gridCol w:w="300"/>
        <w:gridCol w:w="540"/>
      </w:tblGrid>
      <w:tr w:rsidR="00E63DBD" w:rsidRPr="00E63DBD" w:rsidTr="00E63DB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虎尾早泳會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海豹游泳協會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雲林縣消防局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斗南鎮四季游泳協會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黃順明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林德興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陳紀文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林岳振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水世界游泳協會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63DB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63DBD" w:rsidRPr="00E63DBD" w:rsidRDefault="00E63DBD" w:rsidP="00E63DB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63DBD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游泳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55~64歲組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2220"/>
        <w:gridCol w:w="300"/>
        <w:gridCol w:w="840"/>
        <w:gridCol w:w="840"/>
        <w:gridCol w:w="840"/>
        <w:gridCol w:w="180"/>
        <w:gridCol w:w="540"/>
      </w:tblGrid>
      <w:tr w:rsidR="00E63DBD" w:rsidRPr="00E63DBD" w:rsidTr="00E63DB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海豹游泳協會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周宏德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斗南鎮四季游泳協會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黃順明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林德興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陳紀文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水世界游泳協會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63DB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63DBD" w:rsidRPr="00E63DBD" w:rsidRDefault="00E63DBD" w:rsidP="00E63DB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63DBD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游泳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65~74歲組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2220"/>
        <w:gridCol w:w="300"/>
        <w:gridCol w:w="840"/>
        <w:gridCol w:w="840"/>
        <w:gridCol w:w="840"/>
        <w:gridCol w:w="180"/>
        <w:gridCol w:w="540"/>
      </w:tblGrid>
      <w:tr w:rsidR="00E63DBD" w:rsidRPr="00E63DBD" w:rsidTr="00E63DB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海豹游泳協會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斗南鎮四季游泳協會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黃順明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林德興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陳紀文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水世界游泳協會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0506B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63DB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  <w:bookmarkStart w:id="0" w:name="_GoBack"/>
      <w:bookmarkEnd w:id="0"/>
      <w:r w:rsidRPr="00E63DB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63DBD" w:rsidRPr="00E63DBD" w:rsidRDefault="00E63DBD" w:rsidP="00E63DB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63DBD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游泳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身心障礙組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500"/>
        <w:gridCol w:w="300"/>
        <w:gridCol w:w="540"/>
        <w:gridCol w:w="540"/>
        <w:gridCol w:w="540"/>
        <w:gridCol w:w="180"/>
        <w:gridCol w:w="540"/>
      </w:tblGrid>
      <w:tr w:rsidR="00E63DBD" w:rsidRPr="00E63DBD" w:rsidTr="00E63DB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63DB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63DBD" w:rsidRPr="00E63DBD" w:rsidRDefault="00E63DBD" w:rsidP="00E63DB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63DBD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游泳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成人接力賽組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500"/>
        <w:gridCol w:w="300"/>
        <w:gridCol w:w="840"/>
        <w:gridCol w:w="540"/>
        <w:gridCol w:w="540"/>
        <w:gridCol w:w="180"/>
        <w:gridCol w:w="540"/>
      </w:tblGrid>
      <w:tr w:rsidR="00E63DBD" w:rsidRPr="00E63DBD" w:rsidTr="00E63DB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環球科技大學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台塑石化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林岳振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E63DBD" w:rsidRPr="00E63DBD" w:rsidRDefault="00E63DBD" w:rsidP="00E63DB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E63DB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E63DBD" w:rsidRPr="00E63DBD" w:rsidRDefault="00E63DBD" w:rsidP="00E63DB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E63DBD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游泳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國小、國中、高中(主</w:t>
      </w:r>
      <w:r w:rsidR="00B72A8D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管)校長組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540"/>
        <w:gridCol w:w="840"/>
        <w:gridCol w:w="540"/>
        <w:gridCol w:w="540"/>
      </w:tblGrid>
      <w:tr w:rsidR="00E63DBD" w:rsidRPr="00E63DBD" w:rsidTr="00E63DB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黃仕柱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大美國小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E63DBD" w:rsidRPr="00E63DBD" w:rsidTr="00E63DB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63DBD" w:rsidRPr="00E63DBD" w:rsidRDefault="00E63DBD" w:rsidP="00E63DB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E63DB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</w:tbl>
    <w:p w:rsidR="00B72A8D" w:rsidRPr="00B72A8D" w:rsidRDefault="00B72A8D" w:rsidP="00B72A8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72A8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B72A8D" w:rsidRPr="00B72A8D" w:rsidRDefault="00B72A8D" w:rsidP="00B72A8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72A8D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游泳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國小、國中、高中(主管)主任組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540"/>
        <w:gridCol w:w="540"/>
        <w:gridCol w:w="540"/>
        <w:gridCol w:w="540"/>
      </w:tblGrid>
      <w:tr w:rsidR="00B72A8D" w:rsidRPr="00B72A8D" w:rsidTr="00B72A8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B72A8D" w:rsidRPr="00B72A8D" w:rsidTr="00B72A8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B72A8D" w:rsidRPr="00B72A8D" w:rsidTr="00B72A8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大美國小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B72A8D" w:rsidRPr="00B72A8D" w:rsidTr="00B72A8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明倫國小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B72A8D" w:rsidRPr="00B72A8D" w:rsidTr="00B72A8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</w:tbl>
    <w:p w:rsidR="00B72A8D" w:rsidRPr="00B72A8D" w:rsidRDefault="00B72A8D" w:rsidP="00B72A8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72A8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B72A8D" w:rsidRPr="00B72A8D" w:rsidRDefault="00B72A8D" w:rsidP="00B72A8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B72A8D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游泳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雲林縣各鄉鎮游泳協會歷屆會長組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2220"/>
        <w:gridCol w:w="840"/>
        <w:gridCol w:w="840"/>
        <w:gridCol w:w="840"/>
        <w:gridCol w:w="540"/>
      </w:tblGrid>
      <w:tr w:rsidR="00B72A8D" w:rsidRPr="00B72A8D" w:rsidTr="00B72A8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B72A8D" w:rsidRPr="00B72A8D" w:rsidTr="00B72A8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B72A8D" w:rsidRPr="00B72A8D" w:rsidTr="00B72A8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雲林縣晨泳會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B72A8D" w:rsidRPr="00B72A8D" w:rsidTr="00B72A8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斗南鎮四季游泳協會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黃順明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林德興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陳紀文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B72A8D" w:rsidRPr="00B72A8D" w:rsidTr="00B72A8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水世界游泳協會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B72A8D" w:rsidRPr="00B72A8D" w:rsidTr="00B72A8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72A8D" w:rsidRPr="00B72A8D" w:rsidRDefault="00B72A8D" w:rsidP="00B72A8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B72A8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</w:tbl>
    <w:p w:rsidR="00414A06" w:rsidRPr="00E63DBD" w:rsidRDefault="00414A06"/>
    <w:sectPr w:rsidR="00414A06" w:rsidRPr="00E63DB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96F" w:rsidRDefault="00F9796F" w:rsidP="00791997">
      <w:r>
        <w:separator/>
      </w:r>
    </w:p>
  </w:endnote>
  <w:endnote w:type="continuationSeparator" w:id="0">
    <w:p w:rsidR="00F9796F" w:rsidRDefault="00F9796F" w:rsidP="00791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96F" w:rsidRDefault="00F9796F" w:rsidP="00791997">
      <w:r>
        <w:separator/>
      </w:r>
    </w:p>
  </w:footnote>
  <w:footnote w:type="continuationSeparator" w:id="0">
    <w:p w:rsidR="00F9796F" w:rsidRDefault="00F9796F" w:rsidP="007919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C89"/>
    <w:rsid w:val="000506B5"/>
    <w:rsid w:val="000720A5"/>
    <w:rsid w:val="000D55A4"/>
    <w:rsid w:val="00402381"/>
    <w:rsid w:val="00414A06"/>
    <w:rsid w:val="00791997"/>
    <w:rsid w:val="009F3C89"/>
    <w:rsid w:val="00B72A8D"/>
    <w:rsid w:val="00E170F1"/>
    <w:rsid w:val="00E63DBD"/>
    <w:rsid w:val="00F97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9F3C89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9F3C89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9F3C89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9F3C89"/>
    <w:rPr>
      <w:rFonts w:ascii="新細明體" w:eastAsia="新細明體" w:hAnsi="新細明體" w:cs="新細明體"/>
      <w:b/>
      <w:bCs/>
      <w:kern w:val="0"/>
      <w:sz w:val="27"/>
      <w:szCs w:val="27"/>
    </w:rPr>
  </w:style>
  <w:style w:type="paragraph" w:styleId="a3">
    <w:name w:val="header"/>
    <w:basedOn w:val="a"/>
    <w:link w:val="a4"/>
    <w:uiPriority w:val="99"/>
    <w:unhideWhenUsed/>
    <w:rsid w:val="007919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9199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919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91997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9F3C89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9F3C89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9F3C89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9F3C89"/>
    <w:rPr>
      <w:rFonts w:ascii="新細明體" w:eastAsia="新細明體" w:hAnsi="新細明體" w:cs="新細明體"/>
      <w:b/>
      <w:bCs/>
      <w:kern w:val="0"/>
      <w:sz w:val="27"/>
      <w:szCs w:val="27"/>
    </w:rPr>
  </w:style>
  <w:style w:type="paragraph" w:styleId="a3">
    <w:name w:val="header"/>
    <w:basedOn w:val="a"/>
    <w:link w:val="a4"/>
    <w:uiPriority w:val="99"/>
    <w:unhideWhenUsed/>
    <w:rsid w:val="007919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9199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919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9199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77</Pages>
  <Words>5959</Words>
  <Characters>33969</Characters>
  <Application>Microsoft Office Word</Application>
  <DocSecurity>0</DocSecurity>
  <Lines>283</Lines>
  <Paragraphs>79</Paragraphs>
  <ScaleCrop>false</ScaleCrop>
  <Company/>
  <LinksUpToDate>false</LinksUpToDate>
  <CharactersWithSpaces>39849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 user</dc:creator>
  <cp:lastModifiedBy>asus user</cp:lastModifiedBy>
  <cp:revision>4</cp:revision>
  <dcterms:created xsi:type="dcterms:W3CDTF">2015-04-12T03:55:00Z</dcterms:created>
  <dcterms:modified xsi:type="dcterms:W3CDTF">2015-04-12T10:11:00Z</dcterms:modified>
</cp:coreProperties>
</file>